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18" w:type="dxa"/>
        <w:tblLayout w:type="fixed"/>
        <w:tblLook w:val="00A0"/>
      </w:tblPr>
      <w:tblGrid>
        <w:gridCol w:w="4537"/>
        <w:gridCol w:w="564"/>
        <w:gridCol w:w="4823"/>
      </w:tblGrid>
      <w:tr w:rsidR="0086090C" w:rsidTr="00AF64C3">
        <w:trPr>
          <w:trHeight w:val="3390"/>
        </w:trPr>
        <w:tc>
          <w:tcPr>
            <w:tcW w:w="4537" w:type="dxa"/>
          </w:tcPr>
          <w:p w:rsidR="0086090C" w:rsidRDefault="0086090C">
            <w:pPr>
              <w:spacing w:after="0" w:line="240" w:lineRule="auto"/>
              <w:jc w:val="center"/>
              <w:rPr>
                <w:rFonts w:ascii="Times New Roman" w:eastAsia="Times New Roman" w:hAnsi="Times New Roman"/>
                <w:sz w:val="24"/>
                <w:szCs w:val="24"/>
                <w:lang w:eastAsia="en-US"/>
              </w:rPr>
            </w:pPr>
            <w:bookmarkStart w:id="0" w:name="_Toc456832095"/>
            <w:r>
              <w:rPr>
                <w:rFonts w:ascii="Times New Roman" w:hAnsi="Times New Roman"/>
                <w:sz w:val="24"/>
                <w:szCs w:val="24"/>
              </w:rPr>
              <w:t>МИНИСТЕРСТВО ОБРАЗОВАНИЯ, НАУКИ И МОЛОДЕЖНОЙ ПОЛИТИКИ КРАСНОДАРСКОГО КРАЯ</w:t>
            </w:r>
          </w:p>
          <w:p w:rsidR="0086090C" w:rsidRDefault="0086090C">
            <w:pPr>
              <w:spacing w:after="0" w:line="240" w:lineRule="auto"/>
              <w:jc w:val="center"/>
              <w:rPr>
                <w:rFonts w:ascii="Times New Roman" w:hAnsi="Times New Roman"/>
                <w:sz w:val="24"/>
                <w:szCs w:val="24"/>
              </w:rPr>
            </w:pPr>
          </w:p>
          <w:p w:rsidR="0086090C" w:rsidRDefault="0086090C">
            <w:pPr>
              <w:spacing w:after="0" w:line="240" w:lineRule="auto"/>
              <w:jc w:val="center"/>
              <w:rPr>
                <w:rFonts w:ascii="Times New Roman" w:hAnsi="Times New Roman"/>
                <w:sz w:val="24"/>
                <w:szCs w:val="24"/>
              </w:rPr>
            </w:pPr>
            <w:r>
              <w:rPr>
                <w:rFonts w:ascii="Times New Roman" w:hAnsi="Times New Roman"/>
                <w:sz w:val="24"/>
                <w:szCs w:val="24"/>
              </w:rPr>
              <w:t>Государственное бюджетное учреждение</w:t>
            </w:r>
          </w:p>
          <w:p w:rsidR="0086090C" w:rsidRDefault="0086090C">
            <w:pPr>
              <w:spacing w:after="0" w:line="240" w:lineRule="auto"/>
              <w:jc w:val="center"/>
              <w:rPr>
                <w:rFonts w:ascii="Times New Roman" w:hAnsi="Times New Roman"/>
                <w:sz w:val="24"/>
                <w:szCs w:val="24"/>
              </w:rPr>
            </w:pPr>
            <w:r>
              <w:rPr>
                <w:rFonts w:ascii="Times New Roman" w:hAnsi="Times New Roman"/>
                <w:sz w:val="24"/>
                <w:szCs w:val="24"/>
              </w:rPr>
              <w:t>дополнительного образования Краснодарского края</w:t>
            </w:r>
          </w:p>
          <w:p w:rsidR="0086090C" w:rsidRDefault="0086090C">
            <w:pPr>
              <w:spacing w:after="0" w:line="240" w:lineRule="auto"/>
              <w:jc w:val="center"/>
              <w:rPr>
                <w:rFonts w:ascii="Times New Roman" w:hAnsi="Times New Roman"/>
                <w:sz w:val="24"/>
                <w:szCs w:val="24"/>
              </w:rPr>
            </w:pPr>
            <w:r>
              <w:rPr>
                <w:rFonts w:ascii="Times New Roman" w:hAnsi="Times New Roman"/>
                <w:sz w:val="24"/>
                <w:szCs w:val="24"/>
              </w:rPr>
              <w:t>«ЦЕНТР РАЗВИТИЯ ОДАРЕННОСТИ»</w:t>
            </w:r>
          </w:p>
          <w:p w:rsidR="0086090C" w:rsidRDefault="0086090C">
            <w:pPr>
              <w:spacing w:after="0" w:line="240" w:lineRule="auto"/>
              <w:jc w:val="center"/>
              <w:rPr>
                <w:rFonts w:ascii="Times New Roman" w:hAnsi="Times New Roman"/>
                <w:sz w:val="24"/>
                <w:szCs w:val="24"/>
              </w:rPr>
            </w:pPr>
          </w:p>
          <w:p w:rsidR="0086090C" w:rsidRDefault="0086090C">
            <w:pPr>
              <w:spacing w:after="0" w:line="240" w:lineRule="auto"/>
              <w:jc w:val="center"/>
              <w:rPr>
                <w:rFonts w:ascii="Times New Roman" w:hAnsi="Times New Roman"/>
                <w:sz w:val="24"/>
                <w:szCs w:val="24"/>
              </w:rPr>
            </w:pPr>
            <w:r>
              <w:rPr>
                <w:rFonts w:ascii="Times New Roman" w:hAnsi="Times New Roman"/>
                <w:sz w:val="24"/>
                <w:szCs w:val="24"/>
              </w:rPr>
              <w:t>350000 г. Краснодар,</w:t>
            </w:r>
          </w:p>
          <w:p w:rsidR="0086090C" w:rsidRDefault="0086090C">
            <w:pPr>
              <w:spacing w:after="0" w:line="240" w:lineRule="auto"/>
              <w:jc w:val="center"/>
              <w:rPr>
                <w:rFonts w:ascii="Times New Roman" w:hAnsi="Times New Roman"/>
                <w:sz w:val="24"/>
                <w:szCs w:val="24"/>
              </w:rPr>
            </w:pPr>
            <w:r>
              <w:rPr>
                <w:rFonts w:ascii="Times New Roman" w:hAnsi="Times New Roman"/>
                <w:sz w:val="24"/>
                <w:szCs w:val="24"/>
              </w:rPr>
              <w:t>ул. Красная, 76</w:t>
            </w:r>
          </w:p>
          <w:p w:rsidR="0086090C" w:rsidRDefault="0086090C">
            <w:pPr>
              <w:spacing w:after="0" w:line="240" w:lineRule="auto"/>
              <w:jc w:val="center"/>
              <w:rPr>
                <w:rFonts w:ascii="Times New Roman" w:hAnsi="Times New Roman"/>
                <w:sz w:val="24"/>
                <w:szCs w:val="24"/>
              </w:rPr>
            </w:pPr>
            <w:r>
              <w:rPr>
                <w:rFonts w:ascii="Times New Roman" w:hAnsi="Times New Roman"/>
                <w:sz w:val="24"/>
                <w:szCs w:val="24"/>
              </w:rPr>
              <w:t>тел. 259-84-01</w:t>
            </w:r>
          </w:p>
          <w:p w:rsidR="0086090C" w:rsidRPr="003425D2" w:rsidRDefault="0086090C">
            <w:pPr>
              <w:spacing w:after="0" w:line="240" w:lineRule="auto"/>
              <w:jc w:val="center"/>
              <w:rPr>
                <w:rFonts w:ascii="Times New Roman" w:hAnsi="Times New Roman"/>
                <w:sz w:val="24"/>
                <w:szCs w:val="24"/>
              </w:rPr>
            </w:pPr>
            <w:r>
              <w:rPr>
                <w:rFonts w:ascii="Times New Roman" w:hAnsi="Times New Roman"/>
                <w:sz w:val="24"/>
                <w:szCs w:val="24"/>
                <w:lang w:val="de-DE"/>
              </w:rPr>
              <w:t>E</w:t>
            </w:r>
            <w:r w:rsidRPr="003425D2">
              <w:rPr>
                <w:rFonts w:ascii="Times New Roman" w:hAnsi="Times New Roman"/>
                <w:sz w:val="24"/>
                <w:szCs w:val="24"/>
              </w:rPr>
              <w:t>-</w:t>
            </w:r>
            <w:proofErr w:type="spellStart"/>
            <w:r>
              <w:rPr>
                <w:rFonts w:ascii="Times New Roman" w:hAnsi="Times New Roman"/>
                <w:sz w:val="24"/>
                <w:szCs w:val="24"/>
                <w:lang w:val="de-DE"/>
              </w:rPr>
              <w:t>mail</w:t>
            </w:r>
            <w:proofErr w:type="spellEnd"/>
            <w:r w:rsidRPr="003425D2">
              <w:rPr>
                <w:rFonts w:ascii="Times New Roman" w:hAnsi="Times New Roman"/>
                <w:sz w:val="24"/>
                <w:szCs w:val="24"/>
              </w:rPr>
              <w:t xml:space="preserve">: </w:t>
            </w:r>
            <w:proofErr w:type="spellStart"/>
            <w:r>
              <w:rPr>
                <w:rFonts w:ascii="Times New Roman" w:hAnsi="Times New Roman"/>
                <w:sz w:val="24"/>
                <w:szCs w:val="24"/>
                <w:lang w:val="de-DE"/>
              </w:rPr>
              <w:t>cro</w:t>
            </w:r>
            <w:proofErr w:type="spellEnd"/>
            <w:r w:rsidRPr="003425D2">
              <w:rPr>
                <w:rFonts w:ascii="Times New Roman" w:hAnsi="Times New Roman"/>
                <w:sz w:val="24"/>
                <w:szCs w:val="24"/>
              </w:rPr>
              <w:t>.</w:t>
            </w:r>
            <w:proofErr w:type="spellStart"/>
            <w:r>
              <w:rPr>
                <w:rFonts w:ascii="Times New Roman" w:hAnsi="Times New Roman"/>
                <w:sz w:val="24"/>
                <w:szCs w:val="24"/>
                <w:lang w:val="de-DE"/>
              </w:rPr>
              <w:t>krd</w:t>
            </w:r>
            <w:proofErr w:type="spellEnd"/>
            <w:r w:rsidRPr="003425D2">
              <w:rPr>
                <w:rFonts w:ascii="Times New Roman" w:hAnsi="Times New Roman"/>
                <w:sz w:val="24"/>
                <w:szCs w:val="24"/>
              </w:rPr>
              <w:t>@</w:t>
            </w:r>
            <w:proofErr w:type="spellStart"/>
            <w:r>
              <w:rPr>
                <w:rFonts w:ascii="Times New Roman" w:hAnsi="Times New Roman"/>
                <w:sz w:val="24"/>
                <w:szCs w:val="24"/>
                <w:lang w:val="de-DE"/>
              </w:rPr>
              <w:t>mail</w:t>
            </w:r>
            <w:proofErr w:type="spellEnd"/>
            <w:r w:rsidRPr="003425D2">
              <w:rPr>
                <w:rFonts w:ascii="Times New Roman" w:hAnsi="Times New Roman"/>
                <w:sz w:val="24"/>
                <w:szCs w:val="24"/>
              </w:rPr>
              <w:t>.</w:t>
            </w:r>
            <w:proofErr w:type="spellStart"/>
            <w:r>
              <w:rPr>
                <w:rFonts w:ascii="Times New Roman" w:hAnsi="Times New Roman"/>
                <w:sz w:val="24"/>
                <w:szCs w:val="24"/>
                <w:lang w:val="de-DE"/>
              </w:rPr>
              <w:t>ru</w:t>
            </w:r>
            <w:proofErr w:type="spellEnd"/>
          </w:p>
          <w:p w:rsidR="0086090C" w:rsidRPr="003425D2" w:rsidRDefault="0086090C">
            <w:pPr>
              <w:spacing w:after="0" w:line="240" w:lineRule="auto"/>
              <w:jc w:val="center"/>
              <w:rPr>
                <w:rFonts w:ascii="Times New Roman" w:hAnsi="Times New Roman"/>
                <w:sz w:val="24"/>
                <w:szCs w:val="24"/>
                <w:lang w:eastAsia="en-US"/>
              </w:rPr>
            </w:pPr>
          </w:p>
        </w:tc>
        <w:tc>
          <w:tcPr>
            <w:tcW w:w="564" w:type="dxa"/>
          </w:tcPr>
          <w:p w:rsidR="0086090C" w:rsidRPr="003425D2" w:rsidRDefault="0086090C">
            <w:pPr>
              <w:spacing w:after="0" w:line="240" w:lineRule="auto"/>
              <w:jc w:val="center"/>
              <w:rPr>
                <w:rFonts w:ascii="Times New Roman" w:hAnsi="Times New Roman"/>
                <w:sz w:val="24"/>
                <w:szCs w:val="24"/>
                <w:lang w:eastAsia="en-US"/>
              </w:rPr>
            </w:pPr>
          </w:p>
        </w:tc>
        <w:tc>
          <w:tcPr>
            <w:tcW w:w="4823" w:type="dxa"/>
          </w:tcPr>
          <w:p w:rsidR="0086090C" w:rsidRDefault="0086090C">
            <w:pPr>
              <w:tabs>
                <w:tab w:val="left" w:pos="563"/>
              </w:tabs>
              <w:spacing w:after="0" w:line="240" w:lineRule="auto"/>
              <w:jc w:val="center"/>
              <w:rPr>
                <w:rFonts w:ascii="Times New Roman" w:hAnsi="Times New Roman"/>
                <w:b/>
                <w:sz w:val="24"/>
                <w:szCs w:val="24"/>
                <w:lang w:eastAsia="en-US"/>
              </w:rPr>
            </w:pPr>
            <w:r>
              <w:rPr>
                <w:rFonts w:ascii="Times New Roman" w:hAnsi="Times New Roman"/>
                <w:b/>
                <w:sz w:val="24"/>
                <w:szCs w:val="24"/>
              </w:rPr>
              <w:t xml:space="preserve">Всероссийская олимпиада школьников </w:t>
            </w:r>
          </w:p>
          <w:p w:rsidR="0086090C" w:rsidRDefault="0086090C">
            <w:pPr>
              <w:tabs>
                <w:tab w:val="left" w:pos="563"/>
              </w:tabs>
              <w:spacing w:after="0" w:line="240" w:lineRule="auto"/>
              <w:jc w:val="center"/>
              <w:rPr>
                <w:rFonts w:ascii="Times New Roman" w:eastAsia="Times New Roman" w:hAnsi="Times New Roman"/>
                <w:b/>
                <w:sz w:val="24"/>
                <w:szCs w:val="24"/>
              </w:rPr>
            </w:pPr>
            <w:r>
              <w:rPr>
                <w:rFonts w:ascii="Times New Roman" w:hAnsi="Times New Roman"/>
                <w:b/>
                <w:sz w:val="24"/>
                <w:szCs w:val="24"/>
              </w:rPr>
              <w:t>по английскому языку</w:t>
            </w:r>
          </w:p>
          <w:p w:rsidR="0086090C" w:rsidRDefault="0086090C">
            <w:pPr>
              <w:tabs>
                <w:tab w:val="left" w:pos="563"/>
              </w:tabs>
              <w:spacing w:after="0" w:line="240" w:lineRule="auto"/>
              <w:jc w:val="center"/>
              <w:rPr>
                <w:rFonts w:ascii="Times New Roman" w:hAnsi="Times New Roman"/>
                <w:b/>
                <w:sz w:val="24"/>
                <w:szCs w:val="24"/>
              </w:rPr>
            </w:pPr>
          </w:p>
          <w:p w:rsidR="0086090C" w:rsidRDefault="0086090C">
            <w:pPr>
              <w:tabs>
                <w:tab w:val="left" w:pos="563"/>
              </w:tabs>
              <w:spacing w:after="0" w:line="240" w:lineRule="auto"/>
              <w:jc w:val="center"/>
              <w:rPr>
                <w:rFonts w:ascii="Times New Roman" w:hAnsi="Times New Roman"/>
                <w:b/>
                <w:sz w:val="24"/>
                <w:szCs w:val="24"/>
              </w:rPr>
            </w:pPr>
            <w:r>
              <w:rPr>
                <w:rFonts w:ascii="Times New Roman" w:hAnsi="Times New Roman"/>
                <w:b/>
                <w:sz w:val="24"/>
                <w:szCs w:val="24"/>
              </w:rPr>
              <w:t>201</w:t>
            </w:r>
            <w:r w:rsidRPr="003425D2">
              <w:rPr>
                <w:rFonts w:ascii="Times New Roman" w:hAnsi="Times New Roman"/>
                <w:b/>
                <w:sz w:val="24"/>
                <w:szCs w:val="24"/>
              </w:rPr>
              <w:t>7</w:t>
            </w:r>
            <w:r>
              <w:rPr>
                <w:rFonts w:ascii="Times New Roman" w:hAnsi="Times New Roman"/>
                <w:b/>
                <w:sz w:val="24"/>
                <w:szCs w:val="24"/>
              </w:rPr>
              <w:t>-201</w:t>
            </w:r>
            <w:r w:rsidRPr="003425D2">
              <w:rPr>
                <w:rFonts w:ascii="Times New Roman" w:hAnsi="Times New Roman"/>
                <w:b/>
                <w:sz w:val="24"/>
                <w:szCs w:val="24"/>
              </w:rPr>
              <w:t>8</w:t>
            </w:r>
            <w:r>
              <w:rPr>
                <w:rFonts w:ascii="Times New Roman" w:hAnsi="Times New Roman"/>
                <w:b/>
                <w:sz w:val="24"/>
                <w:szCs w:val="24"/>
              </w:rPr>
              <w:t xml:space="preserve"> учебный год</w:t>
            </w:r>
          </w:p>
          <w:p w:rsidR="0086090C" w:rsidRDefault="0086090C">
            <w:pPr>
              <w:tabs>
                <w:tab w:val="left" w:pos="563"/>
              </w:tabs>
              <w:spacing w:after="0" w:line="240" w:lineRule="auto"/>
              <w:jc w:val="center"/>
              <w:rPr>
                <w:rFonts w:ascii="Times New Roman" w:hAnsi="Times New Roman"/>
                <w:b/>
                <w:sz w:val="24"/>
                <w:szCs w:val="24"/>
              </w:rPr>
            </w:pPr>
          </w:p>
          <w:p w:rsidR="0086090C" w:rsidRDefault="0086090C">
            <w:pPr>
              <w:tabs>
                <w:tab w:val="left" w:pos="563"/>
              </w:tabs>
              <w:spacing w:after="0" w:line="240" w:lineRule="auto"/>
              <w:jc w:val="center"/>
              <w:rPr>
                <w:rFonts w:ascii="Times New Roman" w:hAnsi="Times New Roman"/>
                <w:b/>
                <w:sz w:val="24"/>
                <w:szCs w:val="24"/>
              </w:rPr>
            </w:pPr>
            <w:r>
              <w:rPr>
                <w:rFonts w:ascii="Times New Roman" w:hAnsi="Times New Roman"/>
                <w:b/>
                <w:sz w:val="24"/>
                <w:szCs w:val="24"/>
              </w:rPr>
              <w:t>Муниципальный этап</w:t>
            </w:r>
          </w:p>
          <w:p w:rsidR="0086090C" w:rsidRDefault="0086090C">
            <w:pPr>
              <w:tabs>
                <w:tab w:val="left" w:pos="563"/>
              </w:tabs>
              <w:spacing w:after="0" w:line="240" w:lineRule="auto"/>
              <w:jc w:val="center"/>
              <w:rPr>
                <w:rFonts w:ascii="Times New Roman" w:hAnsi="Times New Roman"/>
                <w:b/>
                <w:sz w:val="24"/>
                <w:szCs w:val="24"/>
              </w:rPr>
            </w:pPr>
          </w:p>
          <w:p w:rsidR="0086090C" w:rsidRDefault="0086090C">
            <w:pPr>
              <w:tabs>
                <w:tab w:val="left" w:pos="563"/>
              </w:tabs>
              <w:spacing w:after="0" w:line="240" w:lineRule="auto"/>
              <w:jc w:val="center"/>
              <w:rPr>
                <w:rFonts w:ascii="Times New Roman" w:hAnsi="Times New Roman"/>
                <w:b/>
                <w:sz w:val="24"/>
                <w:szCs w:val="24"/>
              </w:rPr>
            </w:pPr>
            <w:r>
              <w:rPr>
                <w:rFonts w:ascii="Times New Roman" w:hAnsi="Times New Roman"/>
                <w:b/>
                <w:sz w:val="24"/>
                <w:szCs w:val="24"/>
              </w:rPr>
              <w:t>9-11 классы, задания</w:t>
            </w:r>
          </w:p>
          <w:p w:rsidR="0086090C" w:rsidRDefault="0086090C">
            <w:pPr>
              <w:tabs>
                <w:tab w:val="left" w:pos="563"/>
              </w:tabs>
              <w:spacing w:after="0" w:line="240" w:lineRule="auto"/>
              <w:rPr>
                <w:rFonts w:ascii="Times New Roman" w:hAnsi="Times New Roman"/>
                <w:b/>
                <w:sz w:val="24"/>
                <w:szCs w:val="24"/>
              </w:rPr>
            </w:pPr>
          </w:p>
          <w:p w:rsidR="0086090C" w:rsidRDefault="0086090C">
            <w:pPr>
              <w:tabs>
                <w:tab w:val="left" w:pos="563"/>
              </w:tabs>
              <w:spacing w:after="0" w:line="240" w:lineRule="auto"/>
              <w:rPr>
                <w:rFonts w:ascii="Times New Roman" w:hAnsi="Times New Roman"/>
                <w:b/>
                <w:sz w:val="24"/>
                <w:szCs w:val="24"/>
              </w:rPr>
            </w:pPr>
          </w:p>
          <w:p w:rsidR="0086090C" w:rsidRPr="004000B1" w:rsidRDefault="0086090C" w:rsidP="00685D2C">
            <w:pPr>
              <w:pStyle w:val="1"/>
              <w:spacing w:before="0"/>
              <w:ind w:left="37" w:hanging="37"/>
              <w:rPr>
                <w:rFonts w:ascii="Times New Roman" w:eastAsia="Times New Roman" w:hAnsi="Times New Roman" w:cs="Times New Roman"/>
                <w:color w:val="auto"/>
                <w:sz w:val="24"/>
                <w:szCs w:val="24"/>
                <w:lang w:val="ru-RU"/>
              </w:rPr>
            </w:pPr>
            <w:r w:rsidRPr="004000B1">
              <w:rPr>
                <w:rFonts w:ascii="Times New Roman" w:eastAsia="Times New Roman" w:hAnsi="Times New Roman" w:cs="Times New Roman"/>
                <w:color w:val="auto"/>
                <w:sz w:val="24"/>
                <w:szCs w:val="24"/>
                <w:lang w:val="ru-RU"/>
              </w:rPr>
              <w:t>Председатель предметно-методической комиссии: Лимарева Т.Ф., к.ф.н., доцент</w:t>
            </w:r>
          </w:p>
          <w:p w:rsidR="0086090C" w:rsidRDefault="0086090C">
            <w:pPr>
              <w:spacing w:after="0" w:line="240" w:lineRule="auto"/>
              <w:rPr>
                <w:rFonts w:ascii="Times New Roman" w:hAnsi="Times New Roman"/>
                <w:b/>
                <w:sz w:val="24"/>
                <w:szCs w:val="24"/>
                <w:lang w:eastAsia="en-US"/>
              </w:rPr>
            </w:pPr>
          </w:p>
        </w:tc>
      </w:tr>
      <w:bookmarkEnd w:id="0"/>
    </w:tbl>
    <w:p w:rsidR="00685D2C" w:rsidRDefault="00685D2C" w:rsidP="00AD57C3">
      <w:pPr>
        <w:widowControl w:val="0"/>
        <w:spacing w:after="0" w:line="360" w:lineRule="auto"/>
        <w:jc w:val="center"/>
        <w:rPr>
          <w:rFonts w:ascii="Times New Roman" w:hAnsi="Times New Roman" w:cs="Times New Roman"/>
          <w:b/>
          <w:sz w:val="28"/>
          <w:lang w:eastAsia="ru-RU"/>
        </w:rPr>
      </w:pPr>
    </w:p>
    <w:p w:rsidR="0086090C" w:rsidRPr="00ED0E62" w:rsidRDefault="0086090C" w:rsidP="00AD57C3">
      <w:pPr>
        <w:widowControl w:val="0"/>
        <w:spacing w:after="0" w:line="360" w:lineRule="auto"/>
        <w:jc w:val="center"/>
        <w:rPr>
          <w:rFonts w:ascii="Times New Roman" w:hAnsi="Times New Roman" w:cs="Times New Roman"/>
          <w:b/>
          <w:sz w:val="28"/>
          <w:lang w:eastAsia="ru-RU"/>
        </w:rPr>
      </w:pPr>
      <w:r w:rsidRPr="00192E63">
        <w:rPr>
          <w:rFonts w:ascii="Times New Roman" w:hAnsi="Times New Roman" w:cs="Times New Roman"/>
          <w:b/>
          <w:sz w:val="28"/>
          <w:lang w:val="en-US" w:eastAsia="ru-RU"/>
        </w:rPr>
        <w:t>LISTENING</w:t>
      </w:r>
    </w:p>
    <w:p w:rsidR="0086090C" w:rsidRPr="006A7F20" w:rsidRDefault="0086090C" w:rsidP="00AD57C3">
      <w:pPr>
        <w:widowControl w:val="0"/>
        <w:spacing w:after="0" w:line="360" w:lineRule="auto"/>
        <w:jc w:val="center"/>
        <w:rPr>
          <w:rFonts w:ascii="Times New Roman" w:hAnsi="Times New Roman" w:cs="Times New Roman"/>
          <w:b/>
          <w:sz w:val="28"/>
          <w:lang w:val="en-US" w:eastAsia="ru-RU"/>
        </w:rPr>
      </w:pPr>
      <w:r w:rsidRPr="00192E63">
        <w:rPr>
          <w:rFonts w:ascii="Times New Roman" w:hAnsi="Times New Roman" w:cs="Times New Roman"/>
          <w:b/>
          <w:sz w:val="28"/>
          <w:lang w:val="en-US" w:eastAsia="ru-RU"/>
        </w:rPr>
        <w:t xml:space="preserve">Time: </w:t>
      </w:r>
      <w:r w:rsidRPr="00FC6B95">
        <w:rPr>
          <w:rFonts w:ascii="Times New Roman" w:hAnsi="Times New Roman" w:cs="Times New Roman"/>
          <w:b/>
          <w:sz w:val="28"/>
          <w:lang w:val="en-US" w:eastAsia="ru-RU"/>
        </w:rPr>
        <w:t>15</w:t>
      </w:r>
      <w:r w:rsidRPr="00192E63">
        <w:rPr>
          <w:rFonts w:ascii="Times New Roman" w:hAnsi="Times New Roman" w:cs="Times New Roman"/>
          <w:b/>
          <w:sz w:val="28"/>
          <w:lang w:val="en-US" w:eastAsia="ru-RU"/>
        </w:rPr>
        <w:t xml:space="preserve"> minutes</w:t>
      </w:r>
    </w:p>
    <w:p w:rsidR="0086090C" w:rsidRDefault="0086090C" w:rsidP="00C747E8">
      <w:pPr>
        <w:widowControl w:val="0"/>
        <w:spacing w:after="0" w:line="240" w:lineRule="auto"/>
        <w:rPr>
          <w:rFonts w:ascii="Times New Roman" w:hAnsi="Times New Roman" w:cs="Times New Roman"/>
          <w:b/>
          <w:sz w:val="28"/>
          <w:lang w:val="en-US" w:eastAsia="ru-RU"/>
        </w:rPr>
      </w:pPr>
      <w:proofErr w:type="gramStart"/>
      <w:r>
        <w:rPr>
          <w:rFonts w:ascii="Times New Roman" w:hAnsi="Times New Roman" w:cs="Times New Roman"/>
          <w:b/>
          <w:sz w:val="28"/>
          <w:lang w:val="en-US" w:eastAsia="ru-RU"/>
        </w:rPr>
        <w:t>Task 1</w:t>
      </w:r>
      <w:r w:rsidRPr="000378C3">
        <w:rPr>
          <w:rFonts w:ascii="Times New Roman" w:hAnsi="Times New Roman" w:cs="Times New Roman"/>
          <w:b/>
          <w:sz w:val="28"/>
          <w:lang w:val="en-US" w:eastAsia="ru-RU"/>
        </w:rPr>
        <w:t>.</w:t>
      </w:r>
      <w:proofErr w:type="gramEnd"/>
      <w:r w:rsidR="00614E70" w:rsidRPr="00614E70">
        <w:rPr>
          <w:rFonts w:ascii="Times New Roman" w:hAnsi="Times New Roman" w:cs="Times New Roman"/>
          <w:b/>
          <w:sz w:val="28"/>
          <w:lang w:val="en-US" w:eastAsia="ru-RU"/>
        </w:rPr>
        <w:t xml:space="preserve"> </w:t>
      </w:r>
      <w:r w:rsidRPr="000378C3">
        <w:rPr>
          <w:rFonts w:ascii="Times New Roman" w:hAnsi="Times New Roman" w:cs="Times New Roman"/>
          <w:b/>
          <w:sz w:val="28"/>
          <w:lang w:val="en-US" w:eastAsia="ru-RU"/>
        </w:rPr>
        <w:t xml:space="preserve"> </w:t>
      </w:r>
      <w:r w:rsidRPr="00192E63">
        <w:rPr>
          <w:rFonts w:ascii="Times New Roman" w:hAnsi="Times New Roman" w:cs="Times New Roman"/>
          <w:b/>
          <w:sz w:val="28"/>
          <w:lang w:val="en-US" w:eastAsia="ru-RU"/>
        </w:rPr>
        <w:t>Listen to a</w:t>
      </w:r>
      <w:r>
        <w:rPr>
          <w:rFonts w:ascii="Times New Roman" w:hAnsi="Times New Roman" w:cs="Times New Roman"/>
          <w:b/>
          <w:sz w:val="28"/>
          <w:lang w:val="en-US" w:eastAsia="ru-RU"/>
        </w:rPr>
        <w:t xml:space="preserve">n article from BBC Breaking </w:t>
      </w:r>
      <w:proofErr w:type="gramStart"/>
      <w:r>
        <w:rPr>
          <w:rFonts w:ascii="Times New Roman" w:hAnsi="Times New Roman" w:cs="Times New Roman"/>
          <w:b/>
          <w:sz w:val="28"/>
          <w:lang w:val="en-US" w:eastAsia="ru-RU"/>
        </w:rPr>
        <w:t xml:space="preserve">News </w:t>
      </w:r>
      <w:r w:rsidR="00614E70" w:rsidRPr="00614E70">
        <w:rPr>
          <w:rFonts w:ascii="Times New Roman" w:hAnsi="Times New Roman" w:cs="Times New Roman"/>
          <w:b/>
          <w:sz w:val="28"/>
          <w:lang w:val="en-US" w:eastAsia="ru-RU"/>
        </w:rPr>
        <w:t xml:space="preserve"> </w:t>
      </w:r>
      <w:r>
        <w:rPr>
          <w:rFonts w:ascii="Times New Roman" w:hAnsi="Times New Roman" w:cs="Times New Roman"/>
          <w:b/>
          <w:sz w:val="28"/>
          <w:lang w:val="en-US" w:eastAsia="ru-RU"/>
        </w:rPr>
        <w:t>English</w:t>
      </w:r>
      <w:proofErr w:type="gramEnd"/>
      <w:r w:rsidR="00146376" w:rsidRPr="00146376">
        <w:rPr>
          <w:rFonts w:ascii="Times New Roman" w:hAnsi="Times New Roman" w:cs="Times New Roman"/>
          <w:b/>
          <w:sz w:val="28"/>
          <w:lang w:val="en-US" w:eastAsia="ru-RU"/>
        </w:rPr>
        <w:t xml:space="preserve"> </w:t>
      </w:r>
      <w:r>
        <w:rPr>
          <w:rFonts w:ascii="Times New Roman" w:hAnsi="Times New Roman" w:cs="Times New Roman"/>
          <w:b/>
          <w:sz w:val="28"/>
          <w:lang w:val="en-US" w:eastAsia="ru-RU"/>
        </w:rPr>
        <w:t>and</w:t>
      </w:r>
      <w:r w:rsidR="00614E70" w:rsidRPr="00614E70">
        <w:rPr>
          <w:rFonts w:ascii="Times New Roman" w:hAnsi="Times New Roman" w:cs="Times New Roman"/>
          <w:b/>
          <w:sz w:val="28"/>
          <w:lang w:val="en-US" w:eastAsia="ru-RU"/>
        </w:rPr>
        <w:t xml:space="preserve"> </w:t>
      </w:r>
      <w:r>
        <w:rPr>
          <w:rFonts w:ascii="Times New Roman" w:hAnsi="Times New Roman" w:cs="Times New Roman"/>
          <w:b/>
          <w:sz w:val="28"/>
          <w:lang w:val="en-US" w:eastAsia="ru-RU"/>
        </w:rPr>
        <w:t xml:space="preserve"> choose the best answer. You will hear the text twice.</w:t>
      </w:r>
    </w:p>
    <w:p w:rsidR="0086090C" w:rsidRPr="00B62647" w:rsidRDefault="0086090C" w:rsidP="00C92FA8">
      <w:pPr>
        <w:shd w:val="clear" w:color="auto" w:fill="FFFFFF"/>
        <w:suppressAutoHyphens w:val="0"/>
        <w:spacing w:before="100" w:beforeAutospacing="1" w:after="100" w:afterAutospacing="1" w:line="240" w:lineRule="auto"/>
        <w:rPr>
          <w:rFonts w:ascii="Times New Roman" w:hAnsi="Times New Roman" w:cs="Times New Roman"/>
          <w:color w:val="222222"/>
          <w:sz w:val="28"/>
          <w:szCs w:val="28"/>
          <w:lang w:val="en-US" w:eastAsia="ru-RU"/>
        </w:rPr>
      </w:pPr>
      <w:r w:rsidRPr="000378C3">
        <w:rPr>
          <w:rFonts w:ascii="Times New Roman" w:hAnsi="Times New Roman" w:cs="Times New Roman"/>
          <w:color w:val="222222"/>
          <w:sz w:val="28"/>
          <w:szCs w:val="28"/>
          <w:lang w:val="en-US" w:eastAsia="ru-RU"/>
        </w:rPr>
        <w:t>1</w:t>
      </w:r>
      <w:r w:rsidRPr="00B62647">
        <w:rPr>
          <w:rFonts w:ascii="Times New Roman" w:hAnsi="Times New Roman" w:cs="Times New Roman"/>
          <w:color w:val="222222"/>
          <w:sz w:val="28"/>
          <w:szCs w:val="28"/>
          <w:lang w:val="en-US" w:eastAsia="ru-RU"/>
        </w:rPr>
        <w:t>)  How many sittings does binge-watching TV involve?</w:t>
      </w:r>
      <w:r w:rsidRPr="00B62647">
        <w:rPr>
          <w:rFonts w:ascii="Times New Roman" w:hAnsi="Times New Roman" w:cs="Times New Roman"/>
          <w:color w:val="222222"/>
          <w:sz w:val="28"/>
          <w:szCs w:val="28"/>
          <w:lang w:val="en-US" w:eastAsia="ru-RU"/>
        </w:rPr>
        <w:br/>
      </w:r>
      <w:proofErr w:type="gramStart"/>
      <w:r w:rsidRPr="00B62647">
        <w:rPr>
          <w:rFonts w:ascii="Times New Roman" w:hAnsi="Times New Roman" w:cs="Times New Roman"/>
          <w:color w:val="222222"/>
          <w:sz w:val="28"/>
          <w:szCs w:val="28"/>
          <w:lang w:val="en-US" w:eastAsia="ru-RU"/>
        </w:rPr>
        <w:t>a</w:t>
      </w:r>
      <w:proofErr w:type="gramEnd"/>
      <w:r w:rsidRPr="00B62647">
        <w:rPr>
          <w:rFonts w:ascii="Times New Roman" w:hAnsi="Times New Roman" w:cs="Times New Roman"/>
          <w:color w:val="222222"/>
          <w:sz w:val="28"/>
          <w:szCs w:val="28"/>
          <w:lang w:val="en-US" w:eastAsia="ru-RU"/>
        </w:rPr>
        <w:t>) 4</w:t>
      </w:r>
      <w:r w:rsidRPr="00B62647">
        <w:rPr>
          <w:rFonts w:ascii="Times New Roman" w:hAnsi="Times New Roman" w:cs="Times New Roman"/>
          <w:color w:val="222222"/>
          <w:sz w:val="28"/>
          <w:szCs w:val="28"/>
          <w:lang w:val="en-US" w:eastAsia="ru-RU"/>
        </w:rPr>
        <w:br/>
        <w:t>b) 3</w:t>
      </w:r>
      <w:r w:rsidRPr="00B62647">
        <w:rPr>
          <w:rFonts w:ascii="Times New Roman" w:hAnsi="Times New Roman" w:cs="Times New Roman"/>
          <w:color w:val="222222"/>
          <w:sz w:val="28"/>
          <w:szCs w:val="28"/>
          <w:lang w:val="en-US" w:eastAsia="ru-RU"/>
        </w:rPr>
        <w:br/>
        <w:t>c) 2</w:t>
      </w:r>
      <w:r w:rsidRPr="00B62647">
        <w:rPr>
          <w:rFonts w:ascii="Times New Roman" w:hAnsi="Times New Roman" w:cs="Times New Roman"/>
          <w:color w:val="222222"/>
          <w:sz w:val="28"/>
          <w:szCs w:val="28"/>
          <w:lang w:val="en-US" w:eastAsia="ru-RU"/>
        </w:rPr>
        <w:br/>
        <w:t>d) 1</w:t>
      </w:r>
    </w:p>
    <w:p w:rsidR="0086090C" w:rsidRPr="00B62647" w:rsidRDefault="0086090C" w:rsidP="00C92FA8">
      <w:pPr>
        <w:shd w:val="clear" w:color="auto" w:fill="FFFFFF"/>
        <w:suppressAutoHyphens w:val="0"/>
        <w:spacing w:before="100" w:beforeAutospacing="1" w:after="100" w:afterAutospacing="1" w:line="240" w:lineRule="auto"/>
        <w:rPr>
          <w:rFonts w:ascii="Times New Roman" w:hAnsi="Times New Roman" w:cs="Times New Roman"/>
          <w:color w:val="222222"/>
          <w:sz w:val="28"/>
          <w:szCs w:val="28"/>
          <w:lang w:val="en-US" w:eastAsia="ru-RU"/>
        </w:rPr>
      </w:pPr>
      <w:r w:rsidRPr="000378C3">
        <w:rPr>
          <w:rFonts w:ascii="Times New Roman" w:hAnsi="Times New Roman" w:cs="Times New Roman"/>
          <w:color w:val="222222"/>
          <w:sz w:val="28"/>
          <w:szCs w:val="28"/>
          <w:lang w:val="en-US" w:eastAsia="ru-RU"/>
        </w:rPr>
        <w:t>2</w:t>
      </w:r>
      <w:r w:rsidRPr="00B62647">
        <w:rPr>
          <w:rFonts w:ascii="Times New Roman" w:hAnsi="Times New Roman" w:cs="Times New Roman"/>
          <w:color w:val="222222"/>
          <w:sz w:val="28"/>
          <w:szCs w:val="28"/>
          <w:lang w:val="en-US" w:eastAsia="ru-RU"/>
        </w:rPr>
        <w:t>) How many young people did researchers look at?</w:t>
      </w:r>
      <w:r w:rsidRPr="00B62647">
        <w:rPr>
          <w:rFonts w:ascii="Times New Roman" w:hAnsi="Times New Roman" w:cs="Times New Roman"/>
          <w:color w:val="222222"/>
          <w:sz w:val="28"/>
          <w:szCs w:val="28"/>
          <w:lang w:val="en-US" w:eastAsia="ru-RU"/>
        </w:rPr>
        <w:br/>
      </w:r>
      <w:proofErr w:type="gramStart"/>
      <w:r w:rsidRPr="00B62647">
        <w:rPr>
          <w:rFonts w:ascii="Times New Roman" w:hAnsi="Times New Roman" w:cs="Times New Roman"/>
          <w:color w:val="222222"/>
          <w:sz w:val="28"/>
          <w:szCs w:val="28"/>
          <w:lang w:val="en-US" w:eastAsia="ru-RU"/>
        </w:rPr>
        <w:t>a</w:t>
      </w:r>
      <w:proofErr w:type="gramEnd"/>
      <w:r w:rsidRPr="00B62647">
        <w:rPr>
          <w:rFonts w:ascii="Times New Roman" w:hAnsi="Times New Roman" w:cs="Times New Roman"/>
          <w:color w:val="222222"/>
          <w:sz w:val="28"/>
          <w:szCs w:val="28"/>
          <w:lang w:val="en-US" w:eastAsia="ru-RU"/>
        </w:rPr>
        <w:t>) 423</w:t>
      </w:r>
      <w:r w:rsidRPr="00B62647">
        <w:rPr>
          <w:rFonts w:ascii="Times New Roman" w:hAnsi="Times New Roman" w:cs="Times New Roman"/>
          <w:color w:val="222222"/>
          <w:sz w:val="28"/>
          <w:szCs w:val="28"/>
          <w:lang w:val="en-US" w:eastAsia="ru-RU"/>
        </w:rPr>
        <w:br/>
        <w:t>b) 324</w:t>
      </w:r>
      <w:r w:rsidRPr="00B62647">
        <w:rPr>
          <w:rFonts w:ascii="Times New Roman" w:hAnsi="Times New Roman" w:cs="Times New Roman"/>
          <w:color w:val="222222"/>
          <w:sz w:val="28"/>
          <w:szCs w:val="28"/>
          <w:lang w:val="en-US" w:eastAsia="ru-RU"/>
        </w:rPr>
        <w:br/>
        <w:t>c) 243</w:t>
      </w:r>
      <w:r w:rsidRPr="00B62647">
        <w:rPr>
          <w:rFonts w:ascii="Times New Roman" w:hAnsi="Times New Roman" w:cs="Times New Roman"/>
          <w:color w:val="222222"/>
          <w:sz w:val="28"/>
          <w:szCs w:val="28"/>
          <w:lang w:val="en-US" w:eastAsia="ru-RU"/>
        </w:rPr>
        <w:br/>
        <w:t>d) 432</w:t>
      </w:r>
    </w:p>
    <w:p w:rsidR="0086090C" w:rsidRPr="00B62647" w:rsidRDefault="0086090C" w:rsidP="00C92FA8">
      <w:pPr>
        <w:shd w:val="clear" w:color="auto" w:fill="FFFFFF"/>
        <w:suppressAutoHyphens w:val="0"/>
        <w:spacing w:before="100" w:beforeAutospacing="1" w:after="100" w:afterAutospacing="1" w:line="240" w:lineRule="auto"/>
        <w:rPr>
          <w:rFonts w:ascii="Times New Roman" w:hAnsi="Times New Roman" w:cs="Times New Roman"/>
          <w:color w:val="222222"/>
          <w:sz w:val="28"/>
          <w:szCs w:val="28"/>
          <w:lang w:val="en-US" w:eastAsia="ru-RU"/>
        </w:rPr>
      </w:pPr>
      <w:r w:rsidRPr="000378C3">
        <w:rPr>
          <w:rFonts w:ascii="Times New Roman" w:hAnsi="Times New Roman" w:cs="Times New Roman"/>
          <w:color w:val="222222"/>
          <w:sz w:val="28"/>
          <w:szCs w:val="28"/>
          <w:lang w:val="en-US" w:eastAsia="ru-RU"/>
        </w:rPr>
        <w:t>3</w:t>
      </w:r>
      <w:r w:rsidRPr="00B62647">
        <w:rPr>
          <w:rFonts w:ascii="Times New Roman" w:hAnsi="Times New Roman" w:cs="Times New Roman"/>
          <w:color w:val="222222"/>
          <w:sz w:val="28"/>
          <w:szCs w:val="28"/>
          <w:lang w:val="en-US" w:eastAsia="ru-RU"/>
        </w:rPr>
        <w:t>) What did researchers say binge-viewing greatly interrupted?</w:t>
      </w:r>
      <w:r w:rsidRPr="00B62647">
        <w:rPr>
          <w:rFonts w:ascii="Times New Roman" w:hAnsi="Times New Roman" w:cs="Times New Roman"/>
          <w:color w:val="222222"/>
          <w:sz w:val="28"/>
          <w:szCs w:val="28"/>
          <w:lang w:val="en-US" w:eastAsia="ru-RU"/>
        </w:rPr>
        <w:br/>
        <w:t xml:space="preserve">a) </w:t>
      </w:r>
      <w:proofErr w:type="gramStart"/>
      <w:r w:rsidRPr="00B62647">
        <w:rPr>
          <w:rFonts w:ascii="Times New Roman" w:hAnsi="Times New Roman" w:cs="Times New Roman"/>
          <w:color w:val="222222"/>
          <w:sz w:val="28"/>
          <w:szCs w:val="28"/>
          <w:lang w:val="en-US" w:eastAsia="ru-RU"/>
        </w:rPr>
        <w:t>television</w:t>
      </w:r>
      <w:proofErr w:type="gramEnd"/>
      <w:r w:rsidRPr="00B62647">
        <w:rPr>
          <w:rFonts w:ascii="Times New Roman" w:hAnsi="Times New Roman" w:cs="Times New Roman"/>
          <w:color w:val="222222"/>
          <w:sz w:val="28"/>
          <w:szCs w:val="28"/>
          <w:lang w:val="en-US" w:eastAsia="ru-RU"/>
        </w:rPr>
        <w:br/>
        <w:t>b) viewing habits</w:t>
      </w:r>
      <w:r w:rsidRPr="00B62647">
        <w:rPr>
          <w:rFonts w:ascii="Times New Roman" w:hAnsi="Times New Roman" w:cs="Times New Roman"/>
          <w:color w:val="222222"/>
          <w:sz w:val="28"/>
          <w:szCs w:val="28"/>
          <w:lang w:val="en-US" w:eastAsia="ru-RU"/>
        </w:rPr>
        <w:br/>
        <w:t>c) sleep patterns</w:t>
      </w:r>
      <w:r w:rsidRPr="00B62647">
        <w:rPr>
          <w:rFonts w:ascii="Times New Roman" w:hAnsi="Times New Roman" w:cs="Times New Roman"/>
          <w:color w:val="222222"/>
          <w:sz w:val="28"/>
          <w:szCs w:val="28"/>
          <w:lang w:val="en-US" w:eastAsia="ru-RU"/>
        </w:rPr>
        <w:br/>
        <w:t>d) the remote control</w:t>
      </w:r>
    </w:p>
    <w:p w:rsidR="0086090C" w:rsidRPr="00B62647" w:rsidRDefault="0086090C" w:rsidP="00C92FA8">
      <w:pPr>
        <w:shd w:val="clear" w:color="auto" w:fill="FFFFFF"/>
        <w:suppressAutoHyphens w:val="0"/>
        <w:spacing w:before="100" w:beforeAutospacing="1" w:after="100" w:afterAutospacing="1" w:line="240" w:lineRule="auto"/>
        <w:rPr>
          <w:rFonts w:ascii="Times New Roman" w:hAnsi="Times New Roman" w:cs="Times New Roman"/>
          <w:color w:val="222222"/>
          <w:sz w:val="28"/>
          <w:szCs w:val="28"/>
          <w:lang w:val="en-US" w:eastAsia="ru-RU"/>
        </w:rPr>
      </w:pPr>
      <w:r w:rsidRPr="000378C3">
        <w:rPr>
          <w:rFonts w:ascii="Times New Roman" w:hAnsi="Times New Roman" w:cs="Times New Roman"/>
          <w:color w:val="222222"/>
          <w:sz w:val="28"/>
          <w:szCs w:val="28"/>
          <w:lang w:val="en-US" w:eastAsia="ru-RU"/>
        </w:rPr>
        <w:t>4</w:t>
      </w:r>
      <w:r w:rsidRPr="00B62647">
        <w:rPr>
          <w:rFonts w:ascii="Times New Roman" w:hAnsi="Times New Roman" w:cs="Times New Roman"/>
          <w:color w:val="222222"/>
          <w:sz w:val="28"/>
          <w:szCs w:val="28"/>
          <w:lang w:val="en-US" w:eastAsia="ru-RU"/>
        </w:rPr>
        <w:t>) What levels did researchers ask participants about?</w:t>
      </w:r>
      <w:r w:rsidRPr="00B62647">
        <w:rPr>
          <w:rFonts w:ascii="Times New Roman" w:hAnsi="Times New Roman" w:cs="Times New Roman"/>
          <w:color w:val="222222"/>
          <w:sz w:val="28"/>
          <w:szCs w:val="28"/>
          <w:lang w:val="en-US" w:eastAsia="ru-RU"/>
        </w:rPr>
        <w:br/>
        <w:t xml:space="preserve">a) </w:t>
      </w:r>
      <w:proofErr w:type="gramStart"/>
      <w:r w:rsidRPr="00B62647">
        <w:rPr>
          <w:rFonts w:ascii="Times New Roman" w:hAnsi="Times New Roman" w:cs="Times New Roman"/>
          <w:color w:val="222222"/>
          <w:sz w:val="28"/>
          <w:szCs w:val="28"/>
          <w:lang w:val="en-US" w:eastAsia="ru-RU"/>
        </w:rPr>
        <w:t>fatigue</w:t>
      </w:r>
      <w:proofErr w:type="gramEnd"/>
      <w:r w:rsidRPr="00B62647">
        <w:rPr>
          <w:rFonts w:ascii="Times New Roman" w:hAnsi="Times New Roman" w:cs="Times New Roman"/>
          <w:color w:val="222222"/>
          <w:sz w:val="28"/>
          <w:szCs w:val="28"/>
          <w:lang w:val="en-US" w:eastAsia="ru-RU"/>
        </w:rPr>
        <w:t xml:space="preserve"> levels</w:t>
      </w:r>
      <w:r w:rsidRPr="00B62647">
        <w:rPr>
          <w:rFonts w:ascii="Times New Roman" w:hAnsi="Times New Roman" w:cs="Times New Roman"/>
          <w:color w:val="222222"/>
          <w:sz w:val="28"/>
          <w:szCs w:val="28"/>
          <w:lang w:val="en-US" w:eastAsia="ru-RU"/>
        </w:rPr>
        <w:br/>
        <w:t>b) high levels</w:t>
      </w:r>
      <w:r w:rsidRPr="00B62647">
        <w:rPr>
          <w:rFonts w:ascii="Times New Roman" w:hAnsi="Times New Roman" w:cs="Times New Roman"/>
          <w:color w:val="222222"/>
          <w:sz w:val="28"/>
          <w:szCs w:val="28"/>
          <w:lang w:val="en-US" w:eastAsia="ru-RU"/>
        </w:rPr>
        <w:br/>
        <w:t>c) sleep levels</w:t>
      </w:r>
      <w:r w:rsidRPr="00B62647">
        <w:rPr>
          <w:rFonts w:ascii="Times New Roman" w:hAnsi="Times New Roman" w:cs="Times New Roman"/>
          <w:color w:val="222222"/>
          <w:sz w:val="28"/>
          <w:szCs w:val="28"/>
          <w:lang w:val="en-US" w:eastAsia="ru-RU"/>
        </w:rPr>
        <w:br/>
        <w:t>d) viewing levels</w:t>
      </w:r>
    </w:p>
    <w:p w:rsidR="0086090C" w:rsidRPr="00B62647" w:rsidRDefault="0086090C" w:rsidP="00C92FA8">
      <w:pPr>
        <w:shd w:val="clear" w:color="auto" w:fill="FFFFFF"/>
        <w:suppressAutoHyphens w:val="0"/>
        <w:spacing w:before="100" w:beforeAutospacing="1" w:after="100" w:afterAutospacing="1" w:line="240" w:lineRule="auto"/>
        <w:rPr>
          <w:rFonts w:ascii="Times New Roman" w:hAnsi="Times New Roman" w:cs="Times New Roman"/>
          <w:color w:val="222222"/>
          <w:sz w:val="28"/>
          <w:szCs w:val="28"/>
          <w:lang w:val="en-US" w:eastAsia="ru-RU"/>
        </w:rPr>
      </w:pPr>
      <w:r w:rsidRPr="000378C3">
        <w:rPr>
          <w:rFonts w:ascii="Times New Roman" w:hAnsi="Times New Roman" w:cs="Times New Roman"/>
          <w:color w:val="222222"/>
          <w:sz w:val="28"/>
          <w:szCs w:val="28"/>
          <w:lang w:val="en-US" w:eastAsia="ru-RU"/>
        </w:rPr>
        <w:t>5</w:t>
      </w:r>
      <w:r w:rsidRPr="00B62647">
        <w:rPr>
          <w:rFonts w:ascii="Times New Roman" w:hAnsi="Times New Roman" w:cs="Times New Roman"/>
          <w:color w:val="222222"/>
          <w:sz w:val="28"/>
          <w:szCs w:val="28"/>
          <w:lang w:val="en-US" w:eastAsia="ru-RU"/>
        </w:rPr>
        <w:t>) What percentage of participants reported binge-watching TV?</w:t>
      </w:r>
      <w:r w:rsidRPr="00B62647">
        <w:rPr>
          <w:rFonts w:ascii="Times New Roman" w:hAnsi="Times New Roman" w:cs="Times New Roman"/>
          <w:color w:val="222222"/>
          <w:sz w:val="28"/>
          <w:szCs w:val="28"/>
          <w:lang w:val="en-US" w:eastAsia="ru-RU"/>
        </w:rPr>
        <w:br/>
        <w:t>a) around 80%</w:t>
      </w:r>
      <w:r w:rsidRPr="00B62647">
        <w:rPr>
          <w:rFonts w:ascii="Times New Roman" w:hAnsi="Times New Roman" w:cs="Times New Roman"/>
          <w:color w:val="222222"/>
          <w:sz w:val="28"/>
          <w:szCs w:val="28"/>
          <w:lang w:val="en-US" w:eastAsia="ru-RU"/>
        </w:rPr>
        <w:br/>
      </w:r>
      <w:r w:rsidRPr="00B62647">
        <w:rPr>
          <w:rFonts w:ascii="Times New Roman" w:hAnsi="Times New Roman" w:cs="Times New Roman"/>
          <w:color w:val="222222"/>
          <w:sz w:val="28"/>
          <w:szCs w:val="28"/>
          <w:lang w:val="en-US" w:eastAsia="ru-RU"/>
        </w:rPr>
        <w:lastRenderedPageBreak/>
        <w:t>b) fewer than 80%</w:t>
      </w:r>
      <w:r w:rsidRPr="00B62647">
        <w:rPr>
          <w:rFonts w:ascii="Times New Roman" w:hAnsi="Times New Roman" w:cs="Times New Roman"/>
          <w:color w:val="222222"/>
          <w:sz w:val="28"/>
          <w:szCs w:val="28"/>
          <w:lang w:val="en-US" w:eastAsia="ru-RU"/>
        </w:rPr>
        <w:br/>
        <w:t>c) more than 80%</w:t>
      </w:r>
      <w:r w:rsidRPr="00B62647">
        <w:rPr>
          <w:rFonts w:ascii="Times New Roman" w:hAnsi="Times New Roman" w:cs="Times New Roman"/>
          <w:color w:val="222222"/>
          <w:sz w:val="28"/>
          <w:szCs w:val="28"/>
          <w:lang w:val="en-US" w:eastAsia="ru-RU"/>
        </w:rPr>
        <w:br/>
        <w:t>d) exactly 80%</w:t>
      </w:r>
    </w:p>
    <w:p w:rsidR="0086090C" w:rsidRPr="00B62647" w:rsidRDefault="0086090C" w:rsidP="00C92FA8">
      <w:pPr>
        <w:shd w:val="clear" w:color="auto" w:fill="FFFFFF"/>
        <w:suppressAutoHyphens w:val="0"/>
        <w:spacing w:before="100" w:beforeAutospacing="1" w:after="100" w:afterAutospacing="1" w:line="240" w:lineRule="auto"/>
        <w:rPr>
          <w:rFonts w:ascii="Times New Roman" w:hAnsi="Times New Roman" w:cs="Times New Roman"/>
          <w:color w:val="222222"/>
          <w:sz w:val="28"/>
          <w:szCs w:val="28"/>
          <w:lang w:val="en-US" w:eastAsia="ru-RU"/>
        </w:rPr>
      </w:pPr>
      <w:r w:rsidRPr="000378C3">
        <w:rPr>
          <w:rFonts w:ascii="Times New Roman" w:hAnsi="Times New Roman" w:cs="Times New Roman"/>
          <w:color w:val="222222"/>
          <w:sz w:val="28"/>
          <w:szCs w:val="28"/>
          <w:lang w:val="en-US" w:eastAsia="ru-RU"/>
        </w:rPr>
        <w:t>6</w:t>
      </w:r>
      <w:r w:rsidRPr="00B62647">
        <w:rPr>
          <w:rFonts w:ascii="Times New Roman" w:hAnsi="Times New Roman" w:cs="Times New Roman"/>
          <w:color w:val="222222"/>
          <w:sz w:val="28"/>
          <w:szCs w:val="28"/>
          <w:lang w:val="en-US" w:eastAsia="ru-RU"/>
        </w:rPr>
        <w:t>) How much likelier is it for binge-watchers to have poor sleep quality?</w:t>
      </w:r>
      <w:r w:rsidRPr="00B62647">
        <w:rPr>
          <w:rFonts w:ascii="Times New Roman" w:hAnsi="Times New Roman" w:cs="Times New Roman"/>
          <w:color w:val="222222"/>
          <w:sz w:val="28"/>
          <w:szCs w:val="28"/>
          <w:lang w:val="en-US" w:eastAsia="ru-RU"/>
        </w:rPr>
        <w:br/>
        <w:t>a) 98%</w:t>
      </w:r>
      <w:r w:rsidRPr="00B62647">
        <w:rPr>
          <w:rFonts w:ascii="Times New Roman" w:hAnsi="Times New Roman" w:cs="Times New Roman"/>
          <w:color w:val="222222"/>
          <w:sz w:val="28"/>
          <w:szCs w:val="28"/>
          <w:lang w:val="en-US" w:eastAsia="ru-RU"/>
        </w:rPr>
        <w:br/>
        <w:t>b) 88%</w:t>
      </w:r>
      <w:r w:rsidRPr="00B62647">
        <w:rPr>
          <w:rFonts w:ascii="Times New Roman" w:hAnsi="Times New Roman" w:cs="Times New Roman"/>
          <w:color w:val="222222"/>
          <w:sz w:val="28"/>
          <w:szCs w:val="28"/>
          <w:lang w:val="en-US" w:eastAsia="ru-RU"/>
        </w:rPr>
        <w:br/>
        <w:t>c) 78%</w:t>
      </w:r>
      <w:r w:rsidRPr="00B62647">
        <w:rPr>
          <w:rFonts w:ascii="Times New Roman" w:hAnsi="Times New Roman" w:cs="Times New Roman"/>
          <w:color w:val="222222"/>
          <w:sz w:val="28"/>
          <w:szCs w:val="28"/>
          <w:lang w:val="en-US" w:eastAsia="ru-RU"/>
        </w:rPr>
        <w:br/>
        <w:t>d) 68%</w:t>
      </w:r>
    </w:p>
    <w:p w:rsidR="0086090C" w:rsidRDefault="0086090C" w:rsidP="000378C3">
      <w:pPr>
        <w:shd w:val="clear" w:color="auto" w:fill="FFFFFF"/>
        <w:suppressAutoHyphens w:val="0"/>
        <w:spacing w:before="100" w:beforeAutospacing="1" w:after="100" w:afterAutospacing="1" w:line="240" w:lineRule="auto"/>
        <w:rPr>
          <w:rFonts w:ascii="Times New Roman" w:hAnsi="Times New Roman" w:cs="Times New Roman"/>
          <w:b/>
          <w:sz w:val="28"/>
          <w:lang w:val="en-US" w:eastAsia="ru-RU"/>
        </w:rPr>
      </w:pPr>
      <w:r w:rsidRPr="000378C3">
        <w:rPr>
          <w:rFonts w:ascii="Times New Roman" w:hAnsi="Times New Roman" w:cs="Times New Roman"/>
          <w:color w:val="222222"/>
          <w:sz w:val="28"/>
          <w:szCs w:val="28"/>
          <w:lang w:val="en-US" w:eastAsia="ru-RU"/>
        </w:rPr>
        <w:t>7</w:t>
      </w:r>
      <w:r w:rsidRPr="00B62647">
        <w:rPr>
          <w:rFonts w:ascii="Times New Roman" w:hAnsi="Times New Roman" w:cs="Times New Roman"/>
          <w:color w:val="222222"/>
          <w:sz w:val="28"/>
          <w:szCs w:val="28"/>
          <w:lang w:val="en-US" w:eastAsia="ru-RU"/>
        </w:rPr>
        <w:t>) What do binge-watchers think about when they want to sleep?</w:t>
      </w:r>
      <w:r w:rsidRPr="00B62647">
        <w:rPr>
          <w:rFonts w:ascii="Times New Roman" w:hAnsi="Times New Roman" w:cs="Times New Roman"/>
          <w:color w:val="222222"/>
          <w:sz w:val="28"/>
          <w:szCs w:val="28"/>
          <w:lang w:val="en-US" w:eastAsia="ru-RU"/>
        </w:rPr>
        <w:br/>
        <w:t xml:space="preserve">a) </w:t>
      </w:r>
      <w:proofErr w:type="gramStart"/>
      <w:r w:rsidRPr="00B62647">
        <w:rPr>
          <w:rFonts w:ascii="Times New Roman" w:hAnsi="Times New Roman" w:cs="Times New Roman"/>
          <w:color w:val="222222"/>
          <w:sz w:val="28"/>
          <w:szCs w:val="28"/>
          <w:lang w:val="en-US" w:eastAsia="ru-RU"/>
        </w:rPr>
        <w:t>nicer</w:t>
      </w:r>
      <w:proofErr w:type="gramEnd"/>
      <w:r w:rsidRPr="00B62647">
        <w:rPr>
          <w:rFonts w:ascii="Times New Roman" w:hAnsi="Times New Roman" w:cs="Times New Roman"/>
          <w:color w:val="222222"/>
          <w:sz w:val="28"/>
          <w:szCs w:val="28"/>
          <w:lang w:val="en-US" w:eastAsia="ru-RU"/>
        </w:rPr>
        <w:t xml:space="preserve"> televisions</w:t>
      </w:r>
      <w:r w:rsidRPr="00B62647">
        <w:rPr>
          <w:rFonts w:ascii="Times New Roman" w:hAnsi="Times New Roman" w:cs="Times New Roman"/>
          <w:color w:val="222222"/>
          <w:sz w:val="28"/>
          <w:szCs w:val="28"/>
          <w:lang w:val="en-US" w:eastAsia="ru-RU"/>
        </w:rPr>
        <w:br/>
        <w:t>b) actors</w:t>
      </w:r>
      <w:r w:rsidRPr="00B62647">
        <w:rPr>
          <w:rFonts w:ascii="Times New Roman" w:hAnsi="Times New Roman" w:cs="Times New Roman"/>
          <w:color w:val="222222"/>
          <w:sz w:val="28"/>
          <w:szCs w:val="28"/>
          <w:lang w:val="en-US" w:eastAsia="ru-RU"/>
        </w:rPr>
        <w:br/>
        <w:t>c) sheep</w:t>
      </w:r>
      <w:r w:rsidRPr="00B62647">
        <w:rPr>
          <w:rFonts w:ascii="Times New Roman" w:hAnsi="Times New Roman" w:cs="Times New Roman"/>
          <w:color w:val="222222"/>
          <w:sz w:val="28"/>
          <w:szCs w:val="28"/>
          <w:lang w:val="en-US" w:eastAsia="ru-RU"/>
        </w:rPr>
        <w:br/>
        <w:t>d) TV show content</w:t>
      </w:r>
    </w:p>
    <w:p w:rsidR="0086090C" w:rsidRDefault="0086090C" w:rsidP="0068638E">
      <w:pPr>
        <w:widowControl w:val="0"/>
        <w:spacing w:after="0" w:line="240" w:lineRule="auto"/>
        <w:jc w:val="both"/>
        <w:rPr>
          <w:rFonts w:ascii="Times New Roman" w:hAnsi="Times New Roman" w:cs="Times New Roman"/>
          <w:b/>
          <w:sz w:val="28"/>
          <w:lang w:val="en-US" w:eastAsia="ru-RU"/>
        </w:rPr>
      </w:pPr>
      <w:proofErr w:type="gramStart"/>
      <w:r>
        <w:rPr>
          <w:rFonts w:ascii="Times New Roman" w:hAnsi="Times New Roman" w:cs="Times New Roman"/>
          <w:b/>
          <w:sz w:val="28"/>
          <w:lang w:val="en-US" w:eastAsia="ru-RU"/>
        </w:rPr>
        <w:t>Task 2.</w:t>
      </w:r>
      <w:proofErr w:type="gramEnd"/>
      <w:r>
        <w:rPr>
          <w:rFonts w:ascii="Times New Roman" w:hAnsi="Times New Roman" w:cs="Times New Roman"/>
          <w:b/>
          <w:sz w:val="28"/>
          <w:lang w:val="en-US" w:eastAsia="ru-RU"/>
        </w:rPr>
        <w:t xml:space="preserve"> For questions 8-12</w:t>
      </w:r>
      <w:r w:rsidRPr="00192E63">
        <w:rPr>
          <w:rFonts w:ascii="Times New Roman" w:hAnsi="Times New Roman" w:cs="Times New Roman"/>
          <w:b/>
          <w:sz w:val="28"/>
          <w:lang w:val="en-US" w:eastAsia="ru-RU"/>
        </w:rPr>
        <w:t xml:space="preserve">, </w:t>
      </w:r>
      <w:r>
        <w:rPr>
          <w:rFonts w:ascii="Times New Roman" w:hAnsi="Times New Roman" w:cs="Times New Roman"/>
          <w:b/>
          <w:sz w:val="28"/>
          <w:lang w:val="en-US" w:eastAsia="ru-RU"/>
        </w:rPr>
        <w:t xml:space="preserve">match the following synonyms. </w:t>
      </w:r>
      <w:proofErr w:type="gramStart"/>
      <w:r>
        <w:rPr>
          <w:rFonts w:ascii="Times New Roman" w:hAnsi="Times New Roman" w:cs="Times New Roman"/>
          <w:b/>
          <w:sz w:val="28"/>
          <w:lang w:val="en-US" w:eastAsia="ru-RU"/>
        </w:rPr>
        <w:t>The words in bold are from the news article.</w:t>
      </w:r>
      <w:proofErr w:type="gramEnd"/>
    </w:p>
    <w:p w:rsidR="0086090C" w:rsidRDefault="0086090C" w:rsidP="0068638E">
      <w:pPr>
        <w:widowControl w:val="0"/>
        <w:spacing w:after="0" w:line="240" w:lineRule="auto"/>
        <w:jc w:val="both"/>
        <w:rPr>
          <w:rFonts w:ascii="Times New Roman" w:hAnsi="Times New Roman" w:cs="Times New Roman"/>
          <w:b/>
          <w:sz w:val="28"/>
          <w:lang w:val="en-US" w:eastAsia="ru-RU"/>
        </w:rPr>
      </w:pPr>
    </w:p>
    <w:p w:rsidR="0086090C" w:rsidRDefault="0086090C" w:rsidP="003E6B7F">
      <w:pPr>
        <w:pStyle w:val="ad"/>
        <w:widowControl w:val="0"/>
        <w:numPr>
          <w:ilvl w:val="0"/>
          <w:numId w:val="27"/>
        </w:numPr>
        <w:spacing w:after="0" w:line="240" w:lineRule="auto"/>
        <w:jc w:val="both"/>
        <w:rPr>
          <w:rFonts w:ascii="Times New Roman" w:hAnsi="Times New Roman" w:cs="Times New Roman"/>
          <w:sz w:val="28"/>
          <w:lang w:val="en-US" w:eastAsia="ru-RU"/>
        </w:rPr>
      </w:pPr>
      <w:r>
        <w:rPr>
          <w:rFonts w:ascii="Times New Roman" w:hAnsi="Times New Roman" w:cs="Times New Roman"/>
          <w:b/>
          <w:sz w:val="28"/>
          <w:lang w:val="en-US" w:eastAsia="ru-RU"/>
        </w:rPr>
        <w:t>adversely</w:t>
      </w:r>
      <w:r>
        <w:rPr>
          <w:rFonts w:ascii="Times New Roman" w:hAnsi="Times New Roman" w:cs="Times New Roman"/>
          <w:b/>
          <w:sz w:val="28"/>
          <w:lang w:val="en-US" w:eastAsia="ru-RU"/>
        </w:rPr>
        <w:tab/>
      </w:r>
      <w:r>
        <w:rPr>
          <w:rFonts w:ascii="Times New Roman" w:hAnsi="Times New Roman" w:cs="Times New Roman"/>
          <w:b/>
          <w:sz w:val="28"/>
          <w:lang w:val="en-US" w:eastAsia="ru-RU"/>
        </w:rPr>
        <w:tab/>
      </w:r>
      <w:r>
        <w:rPr>
          <w:rFonts w:ascii="Times New Roman" w:hAnsi="Times New Roman" w:cs="Times New Roman"/>
          <w:b/>
          <w:sz w:val="28"/>
          <w:lang w:val="en-US" w:eastAsia="ru-RU"/>
        </w:rPr>
        <w:tab/>
      </w:r>
      <w:r w:rsidRPr="00EC6541">
        <w:rPr>
          <w:rFonts w:ascii="Times New Roman" w:hAnsi="Times New Roman" w:cs="Times New Roman"/>
          <w:sz w:val="28"/>
          <w:lang w:val="en-US" w:eastAsia="ru-RU"/>
        </w:rPr>
        <w:t>a) tiredness</w:t>
      </w:r>
    </w:p>
    <w:p w:rsidR="0086090C" w:rsidRDefault="0086090C" w:rsidP="003E6B7F">
      <w:pPr>
        <w:pStyle w:val="ad"/>
        <w:widowControl w:val="0"/>
        <w:numPr>
          <w:ilvl w:val="0"/>
          <w:numId w:val="27"/>
        </w:numPr>
        <w:spacing w:after="0" w:line="240" w:lineRule="auto"/>
        <w:jc w:val="both"/>
        <w:rPr>
          <w:rFonts w:ascii="Times New Roman" w:hAnsi="Times New Roman" w:cs="Times New Roman"/>
          <w:b/>
          <w:sz w:val="28"/>
          <w:lang w:val="en-US" w:eastAsia="ru-RU"/>
        </w:rPr>
      </w:pPr>
      <w:r w:rsidRPr="00EC6541">
        <w:rPr>
          <w:rFonts w:ascii="Times New Roman" w:hAnsi="Times New Roman" w:cs="Times New Roman"/>
          <w:b/>
          <w:sz w:val="28"/>
          <w:lang w:val="en-US" w:eastAsia="ru-RU"/>
        </w:rPr>
        <w:t>back-to-back</w:t>
      </w:r>
      <w:r>
        <w:rPr>
          <w:rFonts w:ascii="Times New Roman" w:hAnsi="Times New Roman" w:cs="Times New Roman"/>
          <w:b/>
          <w:sz w:val="28"/>
          <w:lang w:val="en-US" w:eastAsia="ru-RU"/>
        </w:rPr>
        <w:tab/>
      </w:r>
      <w:r>
        <w:rPr>
          <w:rFonts w:ascii="Times New Roman" w:hAnsi="Times New Roman" w:cs="Times New Roman"/>
          <w:b/>
          <w:sz w:val="28"/>
          <w:lang w:val="en-US" w:eastAsia="ru-RU"/>
        </w:rPr>
        <w:tab/>
      </w:r>
      <w:r w:rsidRPr="00FF0CF7">
        <w:rPr>
          <w:rFonts w:ascii="Times New Roman" w:hAnsi="Times New Roman" w:cs="Times New Roman"/>
          <w:sz w:val="28"/>
          <w:lang w:val="en-US" w:eastAsia="ru-RU"/>
        </w:rPr>
        <w:t>b) supplying data through the Internet</w:t>
      </w:r>
    </w:p>
    <w:p w:rsidR="0086090C" w:rsidRDefault="0006244D" w:rsidP="003E6B7F">
      <w:pPr>
        <w:pStyle w:val="ad"/>
        <w:widowControl w:val="0"/>
        <w:numPr>
          <w:ilvl w:val="0"/>
          <w:numId w:val="27"/>
        </w:numPr>
        <w:spacing w:after="0" w:line="240" w:lineRule="auto"/>
        <w:jc w:val="both"/>
        <w:rPr>
          <w:rFonts w:ascii="Times New Roman" w:hAnsi="Times New Roman" w:cs="Times New Roman"/>
          <w:b/>
          <w:sz w:val="28"/>
          <w:lang w:val="en-US" w:eastAsia="ru-RU"/>
        </w:rPr>
      </w:pPr>
      <w:r w:rsidRPr="0006244D">
        <w:rPr>
          <w:rFonts w:ascii="Times New Roman" w:hAnsi="Times New Roman" w:cs="Times New Roman"/>
          <w:b/>
          <w:sz w:val="28"/>
          <w:lang w:val="en-US" w:eastAsia="ru-RU"/>
        </w:rPr>
        <w:t xml:space="preserve"> </w:t>
      </w:r>
      <w:r w:rsidR="0086090C">
        <w:rPr>
          <w:rFonts w:ascii="Times New Roman" w:hAnsi="Times New Roman" w:cs="Times New Roman"/>
          <w:b/>
          <w:sz w:val="28"/>
          <w:lang w:val="en-US" w:eastAsia="ru-RU"/>
        </w:rPr>
        <w:t xml:space="preserve">fatigue </w:t>
      </w:r>
      <w:r w:rsidR="0086090C">
        <w:rPr>
          <w:rFonts w:ascii="Times New Roman" w:hAnsi="Times New Roman" w:cs="Times New Roman"/>
          <w:b/>
          <w:sz w:val="28"/>
          <w:lang w:val="en-US" w:eastAsia="ru-RU"/>
        </w:rPr>
        <w:tab/>
      </w:r>
      <w:r w:rsidR="0086090C">
        <w:rPr>
          <w:rFonts w:ascii="Times New Roman" w:hAnsi="Times New Roman" w:cs="Times New Roman"/>
          <w:b/>
          <w:sz w:val="28"/>
          <w:lang w:val="en-US" w:eastAsia="ru-RU"/>
        </w:rPr>
        <w:tab/>
      </w:r>
      <w:r w:rsidR="0086090C">
        <w:rPr>
          <w:rFonts w:ascii="Times New Roman" w:hAnsi="Times New Roman" w:cs="Times New Roman"/>
          <w:b/>
          <w:sz w:val="28"/>
          <w:lang w:val="en-US" w:eastAsia="ru-RU"/>
        </w:rPr>
        <w:tab/>
      </w:r>
      <w:r w:rsidR="0086090C" w:rsidRPr="00FF0CF7">
        <w:rPr>
          <w:rFonts w:ascii="Times New Roman" w:hAnsi="Times New Roman" w:cs="Times New Roman"/>
          <w:sz w:val="28"/>
          <w:lang w:val="en-US" w:eastAsia="ru-RU"/>
        </w:rPr>
        <w:t>c) in a harmful way</w:t>
      </w:r>
    </w:p>
    <w:p w:rsidR="0086090C" w:rsidRPr="00FF0CF7" w:rsidRDefault="0086090C" w:rsidP="003E6B7F">
      <w:pPr>
        <w:pStyle w:val="ad"/>
        <w:widowControl w:val="0"/>
        <w:numPr>
          <w:ilvl w:val="0"/>
          <w:numId w:val="27"/>
        </w:numPr>
        <w:spacing w:after="0" w:line="240" w:lineRule="auto"/>
        <w:jc w:val="both"/>
        <w:rPr>
          <w:rFonts w:ascii="Times New Roman" w:hAnsi="Times New Roman" w:cs="Times New Roman"/>
          <w:sz w:val="28"/>
          <w:lang w:val="en-US" w:eastAsia="ru-RU"/>
        </w:rPr>
      </w:pPr>
      <w:r>
        <w:rPr>
          <w:rFonts w:ascii="Times New Roman" w:hAnsi="Times New Roman" w:cs="Times New Roman"/>
          <w:b/>
          <w:sz w:val="28"/>
          <w:lang w:val="en-US" w:eastAsia="ru-RU"/>
        </w:rPr>
        <w:t xml:space="preserve"> streaming  </w:t>
      </w:r>
      <w:r>
        <w:rPr>
          <w:rFonts w:ascii="Times New Roman" w:hAnsi="Times New Roman" w:cs="Times New Roman"/>
          <w:b/>
          <w:sz w:val="28"/>
          <w:lang w:val="en-US" w:eastAsia="ru-RU"/>
        </w:rPr>
        <w:tab/>
      </w:r>
      <w:r>
        <w:rPr>
          <w:rFonts w:ascii="Times New Roman" w:hAnsi="Times New Roman" w:cs="Times New Roman"/>
          <w:b/>
          <w:sz w:val="28"/>
          <w:lang w:val="en-US" w:eastAsia="ru-RU"/>
        </w:rPr>
        <w:tab/>
      </w:r>
      <w:r w:rsidRPr="00FF0CF7">
        <w:rPr>
          <w:rFonts w:ascii="Times New Roman" w:hAnsi="Times New Roman" w:cs="Times New Roman"/>
          <w:sz w:val="28"/>
          <w:lang w:val="en-US" w:eastAsia="ru-RU"/>
        </w:rPr>
        <w:t xml:space="preserve">d) </w:t>
      </w:r>
      <w:r>
        <w:rPr>
          <w:rFonts w:ascii="Times New Roman" w:hAnsi="Times New Roman" w:cs="Times New Roman"/>
          <w:sz w:val="28"/>
          <w:lang w:val="en-US" w:eastAsia="ru-RU"/>
        </w:rPr>
        <w:t>inability to sleep</w:t>
      </w:r>
    </w:p>
    <w:p w:rsidR="0086090C" w:rsidRDefault="0086090C" w:rsidP="003E6B7F">
      <w:pPr>
        <w:pStyle w:val="ad"/>
        <w:widowControl w:val="0"/>
        <w:numPr>
          <w:ilvl w:val="0"/>
          <w:numId w:val="27"/>
        </w:numPr>
        <w:spacing w:after="0" w:line="240" w:lineRule="auto"/>
        <w:jc w:val="both"/>
        <w:rPr>
          <w:rFonts w:ascii="Times New Roman" w:hAnsi="Times New Roman" w:cs="Times New Roman"/>
          <w:sz w:val="28"/>
          <w:lang w:val="en-US" w:eastAsia="ru-RU"/>
        </w:rPr>
      </w:pPr>
      <w:r w:rsidRPr="00FF0CF7">
        <w:rPr>
          <w:rFonts w:ascii="Times New Roman" w:hAnsi="Times New Roman" w:cs="Times New Roman"/>
          <w:b/>
          <w:sz w:val="28"/>
          <w:lang w:val="en-US" w:eastAsia="ru-RU"/>
        </w:rPr>
        <w:t xml:space="preserve">insomnia </w:t>
      </w:r>
      <w:r>
        <w:rPr>
          <w:rFonts w:ascii="Times New Roman" w:hAnsi="Times New Roman" w:cs="Times New Roman"/>
          <w:sz w:val="28"/>
          <w:lang w:val="en-US" w:eastAsia="ru-RU"/>
        </w:rPr>
        <w:tab/>
      </w:r>
      <w:r>
        <w:rPr>
          <w:rFonts w:ascii="Times New Roman" w:hAnsi="Times New Roman" w:cs="Times New Roman"/>
          <w:sz w:val="28"/>
          <w:lang w:val="en-US" w:eastAsia="ru-RU"/>
        </w:rPr>
        <w:tab/>
      </w:r>
      <w:r>
        <w:rPr>
          <w:rFonts w:ascii="Times New Roman" w:hAnsi="Times New Roman" w:cs="Times New Roman"/>
          <w:sz w:val="28"/>
          <w:lang w:val="en-US" w:eastAsia="ru-RU"/>
        </w:rPr>
        <w:tab/>
        <w:t>e) successive</w:t>
      </w:r>
    </w:p>
    <w:p w:rsidR="0086090C" w:rsidRDefault="0086090C" w:rsidP="00EC6541">
      <w:pPr>
        <w:pStyle w:val="ad"/>
        <w:widowControl w:val="0"/>
        <w:spacing w:after="0" w:line="240" w:lineRule="auto"/>
        <w:jc w:val="both"/>
        <w:rPr>
          <w:rFonts w:ascii="Times New Roman" w:hAnsi="Times New Roman" w:cs="Times New Roman"/>
          <w:sz w:val="28"/>
          <w:lang w:val="en-US" w:eastAsia="ru-RU"/>
        </w:rPr>
      </w:pPr>
    </w:p>
    <w:p w:rsidR="0086090C" w:rsidRDefault="0086090C" w:rsidP="00EC6541">
      <w:pPr>
        <w:pStyle w:val="ad"/>
        <w:widowControl w:val="0"/>
        <w:spacing w:after="0" w:line="240" w:lineRule="auto"/>
        <w:jc w:val="both"/>
        <w:rPr>
          <w:rFonts w:ascii="Times New Roman" w:hAnsi="Times New Roman" w:cs="Times New Roman"/>
          <w:sz w:val="28"/>
          <w:lang w:val="en-US" w:eastAsia="ru-RU"/>
        </w:rPr>
      </w:pPr>
    </w:p>
    <w:p w:rsidR="0086090C" w:rsidRDefault="0086090C" w:rsidP="00754390">
      <w:pPr>
        <w:widowControl w:val="0"/>
        <w:spacing w:after="0" w:line="240" w:lineRule="auto"/>
        <w:jc w:val="center"/>
        <w:rPr>
          <w:rFonts w:ascii="Times New Roman" w:hAnsi="Times New Roman" w:cs="Times New Roman"/>
          <w:b/>
          <w:sz w:val="28"/>
          <w:lang w:val="en-US" w:eastAsia="ru-RU"/>
        </w:rPr>
      </w:pPr>
      <w:r>
        <w:rPr>
          <w:rFonts w:ascii="Times New Roman" w:hAnsi="Times New Roman" w:cs="Times New Roman"/>
          <w:b/>
          <w:sz w:val="28"/>
          <w:lang w:val="en-US" w:eastAsia="ru-RU"/>
        </w:rPr>
        <w:t>Transfer your answers to the answer sheet!</w:t>
      </w:r>
    </w:p>
    <w:p w:rsidR="0086090C" w:rsidRPr="00083449" w:rsidRDefault="0086090C" w:rsidP="00754390">
      <w:pPr>
        <w:widowControl w:val="0"/>
        <w:spacing w:after="0" w:line="240" w:lineRule="auto"/>
        <w:jc w:val="center"/>
        <w:rPr>
          <w:rFonts w:ascii="Times New Roman" w:hAnsi="Times New Roman" w:cs="Times New Roman"/>
          <w:b/>
          <w:sz w:val="28"/>
          <w:lang w:val="en-US" w:eastAsia="ru-RU"/>
        </w:rPr>
      </w:pPr>
    </w:p>
    <w:p w:rsidR="00083449" w:rsidRPr="00146376" w:rsidRDefault="00083449" w:rsidP="00754390">
      <w:pPr>
        <w:widowControl w:val="0"/>
        <w:spacing w:after="0" w:line="240" w:lineRule="auto"/>
        <w:jc w:val="center"/>
        <w:rPr>
          <w:rFonts w:ascii="Times New Roman" w:hAnsi="Times New Roman" w:cs="Times New Roman"/>
          <w:b/>
          <w:sz w:val="28"/>
          <w:lang w:val="en-US" w:eastAsia="ru-RU"/>
        </w:rPr>
      </w:pPr>
    </w:p>
    <w:p w:rsidR="00083449" w:rsidRPr="001B16FF" w:rsidRDefault="00083449" w:rsidP="00C001B9">
      <w:pPr>
        <w:widowControl w:val="0"/>
        <w:spacing w:after="0" w:line="240" w:lineRule="auto"/>
        <w:rPr>
          <w:rFonts w:ascii="Times New Roman" w:hAnsi="Times New Roman" w:cs="Times New Roman"/>
          <w:b/>
          <w:sz w:val="28"/>
          <w:lang w:val="en-US" w:eastAsia="ru-RU"/>
        </w:rPr>
      </w:pPr>
    </w:p>
    <w:p w:rsidR="0086090C" w:rsidRDefault="0086090C" w:rsidP="00754390">
      <w:pPr>
        <w:pStyle w:val="ad"/>
        <w:widowControl w:val="0"/>
        <w:spacing w:after="0" w:line="240" w:lineRule="auto"/>
        <w:ind w:left="0"/>
        <w:jc w:val="center"/>
        <w:rPr>
          <w:rFonts w:ascii="Times New Roman" w:hAnsi="Times New Roman" w:cs="Times New Roman"/>
          <w:b/>
          <w:sz w:val="28"/>
          <w:lang w:val="en-US" w:eastAsia="ru-RU"/>
        </w:rPr>
      </w:pPr>
      <w:r w:rsidRPr="00FF0CF7">
        <w:rPr>
          <w:rFonts w:ascii="Times New Roman" w:hAnsi="Times New Roman" w:cs="Times New Roman"/>
          <w:b/>
          <w:sz w:val="28"/>
          <w:lang w:val="en-US" w:eastAsia="ru-RU"/>
        </w:rPr>
        <w:t>Integrated Listening and Reading</w:t>
      </w:r>
    </w:p>
    <w:p w:rsidR="0086090C" w:rsidRDefault="0086090C" w:rsidP="00754390">
      <w:pPr>
        <w:pStyle w:val="ad"/>
        <w:widowControl w:val="0"/>
        <w:spacing w:after="0" w:line="240" w:lineRule="auto"/>
        <w:ind w:left="0"/>
        <w:jc w:val="center"/>
        <w:rPr>
          <w:rFonts w:ascii="Times New Roman" w:hAnsi="Times New Roman" w:cs="Times New Roman"/>
          <w:b/>
          <w:sz w:val="28"/>
          <w:lang w:val="en-US" w:eastAsia="ru-RU"/>
        </w:rPr>
      </w:pPr>
      <w:r>
        <w:rPr>
          <w:rFonts w:ascii="Times New Roman" w:hAnsi="Times New Roman" w:cs="Times New Roman"/>
          <w:b/>
          <w:sz w:val="28"/>
          <w:lang w:val="en-US" w:eastAsia="ru-RU"/>
        </w:rPr>
        <w:t xml:space="preserve">Time: </w:t>
      </w:r>
      <w:r w:rsidRPr="00257E7C">
        <w:rPr>
          <w:rFonts w:ascii="Times New Roman" w:hAnsi="Times New Roman" w:cs="Times New Roman"/>
          <w:b/>
          <w:sz w:val="28"/>
          <w:lang w:val="en-US" w:eastAsia="ru-RU"/>
        </w:rPr>
        <w:t xml:space="preserve">20 </w:t>
      </w:r>
      <w:r>
        <w:rPr>
          <w:rFonts w:ascii="Times New Roman" w:hAnsi="Times New Roman" w:cs="Times New Roman"/>
          <w:b/>
          <w:sz w:val="28"/>
          <w:lang w:val="en-US" w:eastAsia="ru-RU"/>
        </w:rPr>
        <w:t>minutes</w:t>
      </w:r>
    </w:p>
    <w:p w:rsidR="0086090C" w:rsidRPr="005926E9" w:rsidRDefault="0086090C" w:rsidP="00754390">
      <w:pPr>
        <w:pStyle w:val="ad"/>
        <w:widowControl w:val="0"/>
        <w:spacing w:after="0" w:line="240" w:lineRule="auto"/>
        <w:ind w:left="0"/>
        <w:jc w:val="center"/>
        <w:rPr>
          <w:rFonts w:ascii="Times New Roman" w:hAnsi="Times New Roman" w:cs="Times New Roman"/>
          <w:b/>
          <w:sz w:val="28"/>
          <w:lang w:val="en-US" w:eastAsia="ru-RU"/>
        </w:rPr>
      </w:pPr>
      <w:r>
        <w:rPr>
          <w:rFonts w:ascii="Times New Roman" w:hAnsi="Times New Roman" w:cs="Times New Roman"/>
          <w:b/>
          <w:sz w:val="28"/>
          <w:lang w:val="en-US" w:eastAsia="ru-RU"/>
        </w:rPr>
        <w:t xml:space="preserve">Task </w:t>
      </w:r>
      <w:r w:rsidRPr="005926E9">
        <w:rPr>
          <w:rFonts w:ascii="Times New Roman" w:hAnsi="Times New Roman" w:cs="Times New Roman"/>
          <w:b/>
          <w:sz w:val="28"/>
          <w:lang w:val="en-US" w:eastAsia="ru-RU"/>
        </w:rPr>
        <w:t>1</w:t>
      </w:r>
    </w:p>
    <w:p w:rsidR="0086090C" w:rsidRPr="003428FA" w:rsidRDefault="0086090C" w:rsidP="000600A1">
      <w:pPr>
        <w:pStyle w:val="ad"/>
        <w:widowControl w:val="0"/>
        <w:spacing w:after="0" w:line="240" w:lineRule="auto"/>
        <w:ind w:left="0"/>
        <w:rPr>
          <w:rFonts w:ascii="Times New Roman" w:hAnsi="Times New Roman" w:cs="Times New Roman"/>
          <w:sz w:val="28"/>
          <w:lang w:val="en-US" w:eastAsia="ru-RU"/>
        </w:rPr>
      </w:pPr>
      <w:r w:rsidRPr="000600A1">
        <w:rPr>
          <w:rFonts w:ascii="Times New Roman" w:hAnsi="Times New Roman" w:cs="Times New Roman"/>
          <w:sz w:val="28"/>
          <w:lang w:val="en-US" w:eastAsia="ru-RU"/>
        </w:rPr>
        <w:t xml:space="preserve">Read the text about </w:t>
      </w:r>
      <w:r>
        <w:rPr>
          <w:rFonts w:ascii="Times New Roman" w:hAnsi="Times New Roman" w:cs="Times New Roman"/>
          <w:sz w:val="28"/>
          <w:lang w:val="en-US" w:eastAsia="ru-RU"/>
        </w:rPr>
        <w:t xml:space="preserve">traumatic stress changes in the brains of boys and girls and then listen to a news article on the same topic. You will notice that some ideas coincide and some do not in the two materials. Answer questions </w:t>
      </w:r>
      <w:r w:rsidRPr="000600A1">
        <w:rPr>
          <w:rFonts w:ascii="Times New Roman" w:hAnsi="Times New Roman" w:cs="Times New Roman"/>
          <w:b/>
          <w:sz w:val="28"/>
          <w:lang w:val="en-US" w:eastAsia="ru-RU"/>
        </w:rPr>
        <w:t>13-</w:t>
      </w:r>
      <w:r>
        <w:rPr>
          <w:rFonts w:ascii="Times New Roman" w:hAnsi="Times New Roman" w:cs="Times New Roman"/>
          <w:b/>
          <w:sz w:val="28"/>
          <w:lang w:val="en-US" w:eastAsia="ru-RU"/>
        </w:rPr>
        <w:t>20</w:t>
      </w:r>
      <w:r w:rsidR="00CD722F" w:rsidRPr="00CD722F">
        <w:rPr>
          <w:rFonts w:ascii="Times New Roman" w:hAnsi="Times New Roman" w:cs="Times New Roman"/>
          <w:b/>
          <w:sz w:val="28"/>
          <w:lang w:val="en-US" w:eastAsia="ru-RU"/>
        </w:rPr>
        <w:t xml:space="preserve"> </w:t>
      </w:r>
      <w:r w:rsidRPr="003428FA">
        <w:rPr>
          <w:rFonts w:ascii="Times New Roman" w:hAnsi="Times New Roman" w:cs="Times New Roman"/>
          <w:sz w:val="28"/>
          <w:lang w:val="en-US" w:eastAsia="ru-RU"/>
        </w:rPr>
        <w:t xml:space="preserve">by choosing </w:t>
      </w:r>
      <w:r>
        <w:rPr>
          <w:rFonts w:ascii="Times New Roman" w:hAnsi="Times New Roman" w:cs="Times New Roman"/>
          <w:b/>
          <w:sz w:val="28"/>
          <w:lang w:val="en-US" w:eastAsia="ru-RU"/>
        </w:rPr>
        <w:t xml:space="preserve">A </w:t>
      </w:r>
      <w:r w:rsidRPr="003428FA">
        <w:rPr>
          <w:rFonts w:ascii="Times New Roman" w:hAnsi="Times New Roman" w:cs="Times New Roman"/>
          <w:sz w:val="28"/>
          <w:lang w:val="en-US" w:eastAsia="ru-RU"/>
        </w:rPr>
        <w:t xml:space="preserve">if the idea is expressed in </w:t>
      </w:r>
      <w:r>
        <w:rPr>
          <w:rFonts w:ascii="Times New Roman" w:hAnsi="Times New Roman" w:cs="Times New Roman"/>
          <w:sz w:val="28"/>
          <w:lang w:val="en-US" w:eastAsia="ru-RU"/>
        </w:rPr>
        <w:t>b</w:t>
      </w:r>
      <w:r w:rsidRPr="003428FA">
        <w:rPr>
          <w:rFonts w:ascii="Times New Roman" w:hAnsi="Times New Roman" w:cs="Times New Roman"/>
          <w:sz w:val="28"/>
          <w:lang w:val="en-US" w:eastAsia="ru-RU"/>
        </w:rPr>
        <w:t>oth materials,</w:t>
      </w:r>
      <w:r>
        <w:rPr>
          <w:rFonts w:ascii="Times New Roman" w:hAnsi="Times New Roman" w:cs="Times New Roman"/>
          <w:b/>
          <w:sz w:val="28"/>
          <w:lang w:val="en-US" w:eastAsia="ru-RU"/>
        </w:rPr>
        <w:t xml:space="preserve"> B </w:t>
      </w:r>
      <w:r w:rsidRPr="003428FA">
        <w:rPr>
          <w:rFonts w:ascii="Times New Roman" w:hAnsi="Times New Roman" w:cs="Times New Roman"/>
          <w:sz w:val="28"/>
          <w:lang w:val="en-US" w:eastAsia="ru-RU"/>
        </w:rPr>
        <w:t>if it can be found only in the reading text</w:t>
      </w:r>
      <w:r>
        <w:rPr>
          <w:rFonts w:ascii="Times New Roman" w:hAnsi="Times New Roman" w:cs="Times New Roman"/>
          <w:b/>
          <w:sz w:val="28"/>
          <w:lang w:val="en-US" w:eastAsia="ru-RU"/>
        </w:rPr>
        <w:t xml:space="preserve">, C </w:t>
      </w:r>
      <w:r w:rsidRPr="003428FA">
        <w:rPr>
          <w:rFonts w:ascii="Times New Roman" w:hAnsi="Times New Roman" w:cs="Times New Roman"/>
          <w:sz w:val="28"/>
          <w:lang w:val="en-US" w:eastAsia="ru-RU"/>
        </w:rPr>
        <w:t>if it can be found only in the audio-recording, and</w:t>
      </w:r>
      <w:r>
        <w:rPr>
          <w:rFonts w:ascii="Times New Roman" w:hAnsi="Times New Roman" w:cs="Times New Roman"/>
          <w:b/>
          <w:sz w:val="28"/>
          <w:lang w:val="en-US" w:eastAsia="ru-RU"/>
        </w:rPr>
        <w:t xml:space="preserve"> D </w:t>
      </w:r>
      <w:r w:rsidRPr="003428FA">
        <w:rPr>
          <w:rFonts w:ascii="Times New Roman" w:hAnsi="Times New Roman" w:cs="Times New Roman"/>
          <w:sz w:val="28"/>
          <w:lang w:val="en-US" w:eastAsia="ru-RU"/>
        </w:rPr>
        <w:t xml:space="preserve">if neither of the materials expressed the idea. </w:t>
      </w:r>
    </w:p>
    <w:p w:rsidR="0086090C" w:rsidRDefault="0086090C" w:rsidP="000600A1">
      <w:pPr>
        <w:pStyle w:val="ad"/>
        <w:widowControl w:val="0"/>
        <w:spacing w:after="0" w:line="240" w:lineRule="auto"/>
        <w:ind w:left="0"/>
        <w:rPr>
          <w:rFonts w:ascii="Times New Roman" w:hAnsi="Times New Roman" w:cs="Times New Roman"/>
          <w:b/>
          <w:sz w:val="28"/>
          <w:lang w:val="en-US" w:eastAsia="ru-RU"/>
        </w:rPr>
      </w:pPr>
      <w:r>
        <w:rPr>
          <w:rFonts w:ascii="Times New Roman" w:hAnsi="Times New Roman" w:cs="Times New Roman"/>
          <w:b/>
          <w:sz w:val="28"/>
          <w:lang w:val="en-US" w:eastAsia="ru-RU"/>
        </w:rPr>
        <w:t>Now you have 7 minutes to read the text.</w:t>
      </w:r>
    </w:p>
    <w:p w:rsidR="0086090C" w:rsidRDefault="0086090C" w:rsidP="000600A1">
      <w:pPr>
        <w:pStyle w:val="ad"/>
        <w:widowControl w:val="0"/>
        <w:spacing w:after="0" w:line="240" w:lineRule="auto"/>
        <w:ind w:left="0"/>
        <w:rPr>
          <w:rFonts w:ascii="Times New Roman" w:hAnsi="Times New Roman" w:cs="Times New Roman"/>
          <w:b/>
          <w:sz w:val="28"/>
          <w:lang w:val="en-US" w:eastAsia="ru-RU"/>
        </w:rPr>
      </w:pPr>
    </w:p>
    <w:p w:rsidR="0086090C" w:rsidRDefault="0086090C" w:rsidP="003428FA">
      <w:pPr>
        <w:pStyle w:val="ad"/>
        <w:widowControl w:val="0"/>
        <w:spacing w:after="0" w:line="240" w:lineRule="auto"/>
        <w:ind w:left="0"/>
        <w:jc w:val="center"/>
        <w:rPr>
          <w:rFonts w:ascii="Times New Roman" w:hAnsi="Times New Roman" w:cs="Times New Roman"/>
          <w:b/>
          <w:sz w:val="28"/>
          <w:lang w:val="en-US" w:eastAsia="ru-RU"/>
        </w:rPr>
      </w:pPr>
      <w:r>
        <w:rPr>
          <w:rFonts w:ascii="Times New Roman" w:hAnsi="Times New Roman" w:cs="Times New Roman"/>
          <w:b/>
          <w:sz w:val="28"/>
          <w:lang w:val="en-US" w:eastAsia="ru-RU"/>
        </w:rPr>
        <w:t>Traumatic Stress Changes Brains of Boys and Girls Differently.</w:t>
      </w:r>
    </w:p>
    <w:p w:rsidR="0086090C" w:rsidRDefault="0086090C" w:rsidP="003428FA">
      <w:pPr>
        <w:pStyle w:val="ad"/>
        <w:widowControl w:val="0"/>
        <w:spacing w:after="0" w:line="240" w:lineRule="auto"/>
        <w:ind w:left="0"/>
        <w:jc w:val="center"/>
        <w:rPr>
          <w:rFonts w:ascii="Times New Roman" w:hAnsi="Times New Roman" w:cs="Times New Roman"/>
          <w:b/>
          <w:sz w:val="28"/>
          <w:lang w:val="en-US" w:eastAsia="ru-RU"/>
        </w:rPr>
      </w:pPr>
    </w:p>
    <w:p w:rsidR="0086090C" w:rsidRDefault="0086090C" w:rsidP="003B5A4A">
      <w:pPr>
        <w:pStyle w:val="Style6"/>
        <w:widowControl/>
        <w:spacing w:line="360" w:lineRule="auto"/>
        <w:ind w:left="38" w:firstLine="670"/>
        <w:rPr>
          <w:rStyle w:val="FontStyle26"/>
          <w:sz w:val="28"/>
          <w:szCs w:val="28"/>
          <w:lang w:val="en-US" w:eastAsia="en-US"/>
        </w:rPr>
      </w:pPr>
      <w:r>
        <w:rPr>
          <w:rStyle w:val="FontStyle26"/>
          <w:sz w:val="28"/>
          <w:szCs w:val="28"/>
          <w:lang w:val="en-US" w:eastAsia="en-US"/>
        </w:rPr>
        <w:lastRenderedPageBreak/>
        <w:t>Traumatic stress affects the brains of adolescent boys and girls differently, according to a new brain-scanning study from the Stanford University School of Medicine.</w:t>
      </w:r>
    </w:p>
    <w:p w:rsidR="0086090C" w:rsidRDefault="0086090C" w:rsidP="003B5A4A">
      <w:pPr>
        <w:pStyle w:val="Style6"/>
        <w:widowControl/>
        <w:spacing w:line="360" w:lineRule="auto"/>
        <w:ind w:left="34" w:firstLine="674"/>
        <w:jc w:val="both"/>
        <w:rPr>
          <w:rStyle w:val="FontStyle26"/>
          <w:sz w:val="28"/>
          <w:szCs w:val="28"/>
          <w:lang w:val="en-US" w:eastAsia="en-US"/>
        </w:rPr>
      </w:pPr>
      <w:r>
        <w:rPr>
          <w:rStyle w:val="FontStyle26"/>
          <w:sz w:val="28"/>
          <w:szCs w:val="28"/>
          <w:lang w:val="en-US" w:eastAsia="en-US"/>
        </w:rPr>
        <w:t>Among youth with post-traumatic stress disorder, the study found structural differences between the sexes in</w:t>
      </w:r>
      <w:r w:rsidR="00614E70" w:rsidRPr="00614E70">
        <w:rPr>
          <w:rStyle w:val="FontStyle26"/>
          <w:sz w:val="28"/>
          <w:szCs w:val="28"/>
          <w:lang w:val="en-US" w:eastAsia="en-US"/>
        </w:rPr>
        <w:t xml:space="preserve"> </w:t>
      </w:r>
      <w:r>
        <w:rPr>
          <w:rStyle w:val="FontStyle26"/>
          <w:sz w:val="28"/>
          <w:szCs w:val="28"/>
          <w:lang w:val="en-US" w:eastAsia="en-US"/>
        </w:rPr>
        <w:t>the insula, a brain region that detects cues from the body</w:t>
      </w:r>
      <w:r w:rsidRPr="00B7213F">
        <w:rPr>
          <w:rStyle w:val="FontStyle26"/>
          <w:sz w:val="28"/>
          <w:szCs w:val="28"/>
          <w:lang w:val="en-US" w:eastAsia="en-US"/>
        </w:rPr>
        <w:t xml:space="preserve"> and processes emotion</w:t>
      </w:r>
      <w:r w:rsidR="00614E70" w:rsidRPr="00614E70">
        <w:rPr>
          <w:rStyle w:val="FontStyle26"/>
          <w:sz w:val="28"/>
          <w:szCs w:val="28"/>
          <w:lang w:val="en-US" w:eastAsia="en-US"/>
        </w:rPr>
        <w:t xml:space="preserve"> </w:t>
      </w:r>
      <w:r w:rsidRPr="00B7213F">
        <w:rPr>
          <w:rStyle w:val="FontStyle26"/>
          <w:sz w:val="28"/>
          <w:szCs w:val="28"/>
          <w:lang w:val="en-US" w:eastAsia="en-US"/>
        </w:rPr>
        <w:t>s</w:t>
      </w:r>
      <w:r>
        <w:rPr>
          <w:rStyle w:val="FontStyle26"/>
          <w:sz w:val="28"/>
          <w:szCs w:val="28"/>
          <w:lang w:val="en-US" w:eastAsia="en-US"/>
        </w:rPr>
        <w:t xml:space="preserve">and empathy. The findings were published online Nov. </w:t>
      </w:r>
      <w:smartTag w:uri="urn:schemas-microsoft-com:office:smarttags" w:element="metricconverter">
        <w:smartTagPr>
          <w:attr w:name="ProductID" w:val="11 in"/>
        </w:smartTagPr>
        <w:r>
          <w:rPr>
            <w:rStyle w:val="FontStyle26"/>
            <w:sz w:val="28"/>
            <w:szCs w:val="28"/>
            <w:lang w:val="en-US" w:eastAsia="en-US"/>
          </w:rPr>
          <w:t>11 in</w:t>
        </w:r>
      </w:smartTag>
      <w:r>
        <w:rPr>
          <w:rStyle w:val="FontStyle26"/>
          <w:sz w:val="28"/>
          <w:szCs w:val="28"/>
          <w:lang w:val="en-US" w:eastAsia="en-US"/>
        </w:rPr>
        <w:t xml:space="preserve"> </w:t>
      </w:r>
      <w:r>
        <w:rPr>
          <w:rStyle w:val="FontStyle27"/>
          <w:sz w:val="28"/>
          <w:szCs w:val="28"/>
          <w:lang w:val="en-US" w:eastAsia="en-US"/>
        </w:rPr>
        <w:t xml:space="preserve">Depression and Anxiety. </w:t>
      </w:r>
      <w:r>
        <w:rPr>
          <w:rStyle w:val="FontStyle26"/>
          <w:sz w:val="28"/>
          <w:szCs w:val="28"/>
          <w:lang w:val="en-US" w:eastAsia="en-US"/>
        </w:rPr>
        <w:t xml:space="preserve">The study </w:t>
      </w:r>
      <w:r w:rsidRPr="00B7213F">
        <w:rPr>
          <w:rStyle w:val="FontStyle26"/>
          <w:sz w:val="28"/>
          <w:szCs w:val="28"/>
          <w:lang w:val="en-US" w:eastAsia="en-US"/>
        </w:rPr>
        <w:t>is the first to show differences betwee</w:t>
      </w:r>
      <w:r>
        <w:rPr>
          <w:rStyle w:val="FontStyle26"/>
          <w:sz w:val="28"/>
          <w:szCs w:val="28"/>
          <w:lang w:val="en-US" w:eastAsia="en-US"/>
        </w:rPr>
        <w:t>n male and female PTSD patients in the insula.</w:t>
      </w:r>
    </w:p>
    <w:p w:rsidR="0086090C" w:rsidRPr="00B7213F" w:rsidRDefault="0086090C" w:rsidP="009D6180">
      <w:pPr>
        <w:pStyle w:val="Style6"/>
        <w:widowControl/>
        <w:spacing w:line="360" w:lineRule="auto"/>
        <w:ind w:left="24"/>
        <w:rPr>
          <w:lang w:val="en-US"/>
        </w:rPr>
      </w:pPr>
      <w:r>
        <w:rPr>
          <w:rStyle w:val="FontStyle26"/>
          <w:sz w:val="28"/>
          <w:szCs w:val="28"/>
          <w:lang w:val="en-US" w:eastAsia="en-US"/>
        </w:rPr>
        <w:t>"The insula appears to play a key role in the development of PTSD," said the study's senior author, Victor Carrion, MD, professor of psychiatry and behavioral sciences at Stanford. "The difference we saw between the brains of boys and girls who have experienced psychological trauma is important because it may help explain differences in trauma symptoms between sexes."</w:t>
      </w:r>
    </w:p>
    <w:p w:rsidR="0086090C" w:rsidRDefault="0086090C" w:rsidP="003B5A4A">
      <w:pPr>
        <w:pStyle w:val="Style6"/>
        <w:widowControl/>
        <w:spacing w:line="360" w:lineRule="auto"/>
        <w:ind w:left="19" w:firstLine="689"/>
        <w:rPr>
          <w:rStyle w:val="FontStyle26"/>
          <w:sz w:val="28"/>
          <w:szCs w:val="28"/>
          <w:lang w:val="en-US" w:eastAsia="en-US"/>
        </w:rPr>
      </w:pPr>
      <w:r w:rsidRPr="00F13E14">
        <w:rPr>
          <w:rStyle w:val="FontStyle26"/>
          <w:sz w:val="28"/>
          <w:szCs w:val="28"/>
          <w:lang w:val="en-US" w:eastAsia="en-US"/>
        </w:rPr>
        <w:t>"</w:t>
      </w:r>
      <w:r>
        <w:rPr>
          <w:rStyle w:val="FontStyle26"/>
          <w:sz w:val="28"/>
          <w:szCs w:val="28"/>
          <w:lang w:val="en-US" w:eastAsia="en-US"/>
        </w:rPr>
        <w:t>It is important that people who work with traumatized youth consider the sex differences</w:t>
      </w:r>
      <w:r w:rsidRPr="00F13E14">
        <w:rPr>
          <w:rStyle w:val="FontStyle26"/>
          <w:sz w:val="28"/>
          <w:szCs w:val="28"/>
          <w:lang w:val="en-US" w:eastAsia="en-US"/>
        </w:rPr>
        <w:t>,"</w:t>
      </w:r>
      <w:r>
        <w:rPr>
          <w:rStyle w:val="FontStyle26"/>
          <w:sz w:val="28"/>
          <w:szCs w:val="28"/>
          <w:lang w:val="en-US" w:eastAsia="en-US"/>
        </w:rPr>
        <w:t xml:space="preserve"> said Megan </w:t>
      </w:r>
      <w:proofErr w:type="spellStart"/>
      <w:r>
        <w:rPr>
          <w:rStyle w:val="FontStyle26"/>
          <w:sz w:val="28"/>
          <w:szCs w:val="28"/>
          <w:lang w:val="en-US" w:eastAsia="en-US"/>
        </w:rPr>
        <w:t>Klabunde</w:t>
      </w:r>
      <w:proofErr w:type="spellEnd"/>
      <w:r>
        <w:rPr>
          <w:rStyle w:val="FontStyle26"/>
          <w:sz w:val="28"/>
          <w:szCs w:val="28"/>
          <w:lang w:val="en-US" w:eastAsia="en-US"/>
        </w:rPr>
        <w:t>, PhD, the study's lead author and an instructor of psychiatry and behavioral sciences. "Our findings suggest it is possible that boys and girls could exhibit different trauma symptoms and that they might benefit from different approaches to treatment."</w:t>
      </w:r>
    </w:p>
    <w:p w:rsidR="0086090C" w:rsidRDefault="0086090C" w:rsidP="00F13E14">
      <w:pPr>
        <w:pStyle w:val="Style6"/>
        <w:widowControl/>
        <w:spacing w:line="360" w:lineRule="auto"/>
        <w:ind w:left="5" w:firstLine="703"/>
        <w:rPr>
          <w:rStyle w:val="FontStyle26"/>
          <w:sz w:val="28"/>
          <w:szCs w:val="28"/>
          <w:lang w:val="en-US" w:eastAsia="en-US"/>
        </w:rPr>
      </w:pPr>
      <w:r>
        <w:rPr>
          <w:rStyle w:val="FontStyle26"/>
          <w:sz w:val="28"/>
          <w:szCs w:val="28"/>
          <w:lang w:val="en-US" w:eastAsia="en-US"/>
        </w:rPr>
        <w:t xml:space="preserve">The researchers also noted that their work may help scientists understand how experiencing trauma could play into differences between the sexes in regulating emotions. "By better understanding sex differences in a region of the brain involved in emotion processing, clinicians and scientists may be able to </w:t>
      </w:r>
      <w:r w:rsidR="00614E70">
        <w:rPr>
          <w:rStyle w:val="FontStyle26"/>
          <w:sz w:val="28"/>
          <w:szCs w:val="28"/>
          <w:lang w:val="en-US" w:eastAsia="en-US"/>
        </w:rPr>
        <w:t xml:space="preserve">develop sex-specific </w:t>
      </w:r>
      <w:proofErr w:type="gramStart"/>
      <w:r w:rsidR="00614E70">
        <w:rPr>
          <w:rStyle w:val="FontStyle26"/>
          <w:sz w:val="28"/>
          <w:szCs w:val="28"/>
          <w:lang w:val="en-US" w:eastAsia="en-US"/>
        </w:rPr>
        <w:t xml:space="preserve">trauma </w:t>
      </w:r>
      <w:r w:rsidR="00EA0C78" w:rsidRPr="00EA0C78">
        <w:rPr>
          <w:rStyle w:val="FontStyle26"/>
          <w:sz w:val="28"/>
          <w:szCs w:val="28"/>
          <w:lang w:val="en-US" w:eastAsia="en-US"/>
        </w:rPr>
        <w:t xml:space="preserve"> </w:t>
      </w:r>
      <w:r w:rsidR="00614E70">
        <w:rPr>
          <w:rStyle w:val="FontStyle26"/>
          <w:sz w:val="28"/>
          <w:szCs w:val="28"/>
          <w:lang w:val="en-US" w:eastAsia="en-US"/>
        </w:rPr>
        <w:t>and</w:t>
      </w:r>
      <w:proofErr w:type="gramEnd"/>
      <w:r w:rsidR="0006244D" w:rsidRPr="0006244D">
        <w:rPr>
          <w:rStyle w:val="FontStyle26"/>
          <w:sz w:val="28"/>
          <w:szCs w:val="28"/>
          <w:lang w:val="en-US" w:eastAsia="en-US"/>
        </w:rPr>
        <w:t xml:space="preserve"> </w:t>
      </w:r>
      <w:r>
        <w:rPr>
          <w:rStyle w:val="FontStyle26"/>
          <w:sz w:val="28"/>
          <w:szCs w:val="28"/>
          <w:lang w:val="en-US" w:eastAsia="en-US"/>
        </w:rPr>
        <w:t>emotion</w:t>
      </w:r>
      <w:r w:rsidR="00614E70" w:rsidRPr="00614E70">
        <w:rPr>
          <w:rStyle w:val="FontStyle26"/>
          <w:sz w:val="28"/>
          <w:szCs w:val="28"/>
          <w:lang w:val="en-US" w:eastAsia="en-US"/>
        </w:rPr>
        <w:t xml:space="preserve"> </w:t>
      </w:r>
      <w:r>
        <w:rPr>
          <w:rStyle w:val="FontStyle26"/>
          <w:sz w:val="28"/>
          <w:szCs w:val="28"/>
          <w:lang w:val="en-US" w:eastAsia="en-US"/>
        </w:rPr>
        <w:t xml:space="preserve"> </w:t>
      </w:r>
      <w:proofErr w:type="spellStart"/>
      <w:r>
        <w:rPr>
          <w:rStyle w:val="FontStyle26"/>
          <w:sz w:val="28"/>
          <w:szCs w:val="28"/>
          <w:lang w:val="en-US" w:eastAsia="en-US"/>
        </w:rPr>
        <w:t>dysregulation</w:t>
      </w:r>
      <w:proofErr w:type="spellEnd"/>
      <w:r w:rsidR="00614E70" w:rsidRPr="00614E70">
        <w:rPr>
          <w:rStyle w:val="FontStyle26"/>
          <w:sz w:val="28"/>
          <w:szCs w:val="28"/>
          <w:lang w:val="en-US" w:eastAsia="en-US"/>
        </w:rPr>
        <w:t xml:space="preserve"> </w:t>
      </w:r>
      <w:r>
        <w:rPr>
          <w:rStyle w:val="FontStyle26"/>
          <w:sz w:val="28"/>
          <w:szCs w:val="28"/>
          <w:lang w:val="en-US" w:eastAsia="en-US"/>
        </w:rPr>
        <w:t xml:space="preserve"> treatments," the authors write in the study.</w:t>
      </w:r>
    </w:p>
    <w:p w:rsidR="0086090C" w:rsidRDefault="0086090C" w:rsidP="003B5A4A">
      <w:pPr>
        <w:pStyle w:val="Style6"/>
        <w:widowControl/>
        <w:spacing w:line="360" w:lineRule="auto"/>
        <w:ind w:firstLine="708"/>
        <w:rPr>
          <w:rStyle w:val="FontStyle26"/>
          <w:sz w:val="28"/>
          <w:szCs w:val="28"/>
          <w:lang w:val="en-US" w:eastAsia="en-US"/>
        </w:rPr>
      </w:pPr>
      <w:r>
        <w:rPr>
          <w:rStyle w:val="FontStyle26"/>
          <w:sz w:val="28"/>
          <w:szCs w:val="28"/>
          <w:lang w:val="en-US" w:eastAsia="en-US"/>
        </w:rPr>
        <w:t>To better understand the findings, the researchers say what is needed next are longitudinal studies following traumatized young people of both sexes over time. They also say studies that further explore how PTSD might manifest itself differently in boys and girls, as well as tests of whether sex-specific treatments are beneficial, are needed.</w:t>
      </w:r>
    </w:p>
    <w:p w:rsidR="0086090C" w:rsidRPr="000600A1" w:rsidRDefault="0086090C" w:rsidP="009D6180">
      <w:pPr>
        <w:pStyle w:val="ad"/>
        <w:widowControl w:val="0"/>
        <w:spacing w:after="0" w:line="360" w:lineRule="auto"/>
        <w:ind w:left="0"/>
        <w:rPr>
          <w:rFonts w:ascii="Times New Roman" w:hAnsi="Times New Roman" w:cs="Times New Roman"/>
          <w:sz w:val="28"/>
          <w:lang w:val="en-US" w:eastAsia="ru-RU"/>
        </w:rPr>
      </w:pPr>
    </w:p>
    <w:p w:rsidR="0086090C" w:rsidRDefault="0086090C" w:rsidP="000600A1">
      <w:pPr>
        <w:pStyle w:val="ad"/>
        <w:widowControl w:val="0"/>
        <w:spacing w:after="0" w:line="240" w:lineRule="auto"/>
        <w:ind w:left="0"/>
        <w:rPr>
          <w:rFonts w:ascii="Times New Roman" w:hAnsi="Times New Roman" w:cs="Times New Roman"/>
          <w:b/>
          <w:sz w:val="28"/>
          <w:lang w:val="en-US" w:eastAsia="ru-RU"/>
        </w:rPr>
      </w:pPr>
      <w:r w:rsidRPr="00EB25DE">
        <w:rPr>
          <w:rFonts w:ascii="Times New Roman" w:hAnsi="Times New Roman" w:cs="Times New Roman"/>
          <w:b/>
          <w:sz w:val="28"/>
          <w:lang w:val="en-US" w:eastAsia="ru-RU"/>
        </w:rPr>
        <w:lastRenderedPageBreak/>
        <w:t>Now listen to the BBC news article on the same topic and then do the task (questions 13-20), comparing the text above and the news article. You will hear the article twice.</w:t>
      </w:r>
    </w:p>
    <w:p w:rsidR="0086090C" w:rsidRPr="00EB25DE" w:rsidRDefault="0086090C" w:rsidP="000600A1">
      <w:pPr>
        <w:pStyle w:val="ad"/>
        <w:widowControl w:val="0"/>
        <w:spacing w:after="0" w:line="240" w:lineRule="auto"/>
        <w:ind w:left="0"/>
        <w:rPr>
          <w:rFonts w:ascii="Times New Roman" w:hAnsi="Times New Roman" w:cs="Times New Roman"/>
          <w:b/>
          <w:sz w:val="28"/>
          <w:lang w:val="en-US" w:eastAsia="ru-RU"/>
        </w:rPr>
      </w:pPr>
    </w:p>
    <w:p w:rsidR="0086090C" w:rsidRDefault="0086090C" w:rsidP="009541AD">
      <w:pPr>
        <w:pStyle w:val="ad"/>
        <w:widowControl w:val="0"/>
        <w:spacing w:after="0" w:line="360" w:lineRule="auto"/>
        <w:ind w:left="0"/>
        <w:rPr>
          <w:rFonts w:ascii="Times New Roman" w:hAnsi="Times New Roman" w:cs="Times New Roman"/>
          <w:sz w:val="28"/>
          <w:lang w:val="en-US" w:eastAsia="ru-RU"/>
        </w:rPr>
      </w:pPr>
      <w:r>
        <w:rPr>
          <w:rFonts w:ascii="Times New Roman" w:hAnsi="Times New Roman" w:cs="Times New Roman"/>
          <w:sz w:val="28"/>
          <w:lang w:val="en-US" w:eastAsia="ru-RU"/>
        </w:rPr>
        <w:t>13. Findings could help clinicians to treat boys and girls differently.</w:t>
      </w:r>
    </w:p>
    <w:p w:rsidR="0086090C" w:rsidRDefault="0086090C" w:rsidP="009541AD">
      <w:pPr>
        <w:pStyle w:val="ad"/>
        <w:widowControl w:val="0"/>
        <w:spacing w:after="0" w:line="360" w:lineRule="auto"/>
        <w:ind w:left="0"/>
        <w:rPr>
          <w:rFonts w:ascii="Times New Roman" w:hAnsi="Times New Roman" w:cs="Times New Roman"/>
          <w:sz w:val="28"/>
          <w:lang w:val="en-US" w:eastAsia="ru-RU"/>
        </w:rPr>
      </w:pPr>
      <w:r>
        <w:rPr>
          <w:rFonts w:ascii="Times New Roman" w:hAnsi="Times New Roman" w:cs="Times New Roman"/>
          <w:sz w:val="28"/>
          <w:lang w:val="en-US" w:eastAsia="ru-RU"/>
        </w:rPr>
        <w:t xml:space="preserve">14. Stanford University pioneered in demonstrating the difference in the brains of boys and girls with PTSD. </w:t>
      </w:r>
    </w:p>
    <w:p w:rsidR="0086090C" w:rsidRDefault="0086090C" w:rsidP="009541AD">
      <w:pPr>
        <w:pStyle w:val="ad"/>
        <w:widowControl w:val="0"/>
        <w:spacing w:after="0" w:line="360" w:lineRule="auto"/>
        <w:ind w:left="0"/>
        <w:rPr>
          <w:rFonts w:ascii="Times New Roman" w:hAnsi="Times New Roman" w:cs="Times New Roman"/>
          <w:sz w:val="28"/>
          <w:lang w:val="en-US" w:eastAsia="ru-RU"/>
        </w:rPr>
      </w:pPr>
      <w:r>
        <w:rPr>
          <w:rFonts w:ascii="Times New Roman" w:hAnsi="Times New Roman" w:cs="Times New Roman"/>
          <w:sz w:val="28"/>
          <w:lang w:val="en-US" w:eastAsia="ru-RU"/>
        </w:rPr>
        <w:t>15. Researchers say that the next step is to test whether different treatment of boys and girls is beneficial.</w:t>
      </w:r>
    </w:p>
    <w:p w:rsidR="0086090C" w:rsidRDefault="0086090C" w:rsidP="009541AD">
      <w:pPr>
        <w:pStyle w:val="ad"/>
        <w:widowControl w:val="0"/>
        <w:spacing w:after="0" w:line="360" w:lineRule="auto"/>
        <w:ind w:left="0"/>
        <w:rPr>
          <w:rFonts w:ascii="Times New Roman" w:hAnsi="Times New Roman" w:cs="Times New Roman"/>
          <w:sz w:val="28"/>
          <w:lang w:val="en-US" w:eastAsia="ru-RU"/>
        </w:rPr>
      </w:pPr>
      <w:r>
        <w:rPr>
          <w:rFonts w:ascii="Times New Roman" w:hAnsi="Times New Roman" w:cs="Times New Roman"/>
          <w:sz w:val="28"/>
          <w:lang w:val="en-US" w:eastAsia="ru-RU"/>
        </w:rPr>
        <w:t xml:space="preserve">16. The adolescents with post-traumatic stress disorder had similar ages and IQs. </w:t>
      </w:r>
    </w:p>
    <w:p w:rsidR="0086090C" w:rsidRDefault="0086090C" w:rsidP="009541AD">
      <w:pPr>
        <w:pStyle w:val="ad"/>
        <w:widowControl w:val="0"/>
        <w:spacing w:after="0" w:line="360" w:lineRule="auto"/>
        <w:ind w:left="0"/>
        <w:rPr>
          <w:rFonts w:ascii="Times New Roman" w:hAnsi="Times New Roman" w:cs="Times New Roman"/>
          <w:sz w:val="28"/>
          <w:lang w:val="en-US" w:eastAsia="ru-RU"/>
        </w:rPr>
      </w:pPr>
      <w:r>
        <w:rPr>
          <w:rFonts w:ascii="Times New Roman" w:hAnsi="Times New Roman" w:cs="Times New Roman"/>
          <w:sz w:val="28"/>
          <w:lang w:val="en-US" w:eastAsia="ru-RU"/>
        </w:rPr>
        <w:t>17.The insula is a part of the brain linked to emotions and empathy.</w:t>
      </w:r>
    </w:p>
    <w:p w:rsidR="0086090C" w:rsidRDefault="0086090C" w:rsidP="009541AD">
      <w:pPr>
        <w:pStyle w:val="ad"/>
        <w:widowControl w:val="0"/>
        <w:spacing w:after="0" w:line="360" w:lineRule="auto"/>
        <w:ind w:left="0"/>
        <w:rPr>
          <w:rFonts w:ascii="Times New Roman" w:hAnsi="Times New Roman" w:cs="Times New Roman"/>
          <w:sz w:val="28"/>
          <w:lang w:val="en-US" w:eastAsia="ru-RU"/>
        </w:rPr>
      </w:pPr>
      <w:r>
        <w:rPr>
          <w:rFonts w:ascii="Times New Roman" w:hAnsi="Times New Roman" w:cs="Times New Roman"/>
          <w:sz w:val="28"/>
          <w:lang w:val="en-US" w:eastAsia="ru-RU"/>
        </w:rPr>
        <w:t>18. PTSD can develop after a sex abuse, car accident or violent crime.</w:t>
      </w:r>
    </w:p>
    <w:p w:rsidR="0086090C" w:rsidRDefault="0086090C" w:rsidP="009541AD">
      <w:pPr>
        <w:pStyle w:val="ad"/>
        <w:widowControl w:val="0"/>
        <w:spacing w:after="0" w:line="360" w:lineRule="auto"/>
        <w:ind w:left="0"/>
        <w:rPr>
          <w:rFonts w:ascii="Times New Roman" w:hAnsi="Times New Roman" w:cs="Times New Roman"/>
          <w:sz w:val="28"/>
          <w:lang w:val="en-US" w:eastAsia="ru-RU"/>
        </w:rPr>
      </w:pPr>
      <w:r>
        <w:rPr>
          <w:rFonts w:ascii="Times New Roman" w:hAnsi="Times New Roman" w:cs="Times New Roman"/>
          <w:sz w:val="28"/>
          <w:lang w:val="en-US" w:eastAsia="ru-RU"/>
        </w:rPr>
        <w:t>19. Boys and girls might benefit from different approaches to PTSD treatment.</w:t>
      </w:r>
    </w:p>
    <w:p w:rsidR="0086090C" w:rsidRPr="009541AD" w:rsidRDefault="0086090C" w:rsidP="009541AD">
      <w:pPr>
        <w:pStyle w:val="ad"/>
        <w:widowControl w:val="0"/>
        <w:spacing w:after="0" w:line="360" w:lineRule="auto"/>
        <w:ind w:left="0"/>
        <w:rPr>
          <w:rFonts w:ascii="Times New Roman" w:hAnsi="Times New Roman" w:cs="Times New Roman"/>
          <w:sz w:val="28"/>
          <w:lang w:val="en-US" w:eastAsia="ru-RU"/>
        </w:rPr>
      </w:pPr>
      <w:r>
        <w:rPr>
          <w:rFonts w:ascii="Times New Roman" w:hAnsi="Times New Roman" w:cs="Times New Roman"/>
          <w:sz w:val="28"/>
          <w:lang w:val="en-US" w:eastAsia="ru-RU"/>
        </w:rPr>
        <w:t>20.Findings show that girls suffer more after traumatic events.</w:t>
      </w:r>
    </w:p>
    <w:p w:rsidR="0086090C" w:rsidRDefault="0086090C" w:rsidP="00AD57C3">
      <w:pPr>
        <w:widowControl w:val="0"/>
        <w:spacing w:after="0" w:line="240" w:lineRule="auto"/>
        <w:jc w:val="center"/>
        <w:rPr>
          <w:rFonts w:ascii="Times New Roman" w:hAnsi="Times New Roman" w:cs="Times New Roman"/>
          <w:b/>
          <w:sz w:val="28"/>
          <w:lang w:val="en-US" w:eastAsia="ru-RU"/>
        </w:rPr>
      </w:pPr>
      <w:r w:rsidRPr="00F8274A">
        <w:rPr>
          <w:rFonts w:ascii="Times New Roman" w:hAnsi="Times New Roman" w:cs="Times New Roman"/>
          <w:b/>
          <w:sz w:val="28"/>
          <w:lang w:val="en-US" w:eastAsia="ru-RU"/>
        </w:rPr>
        <w:t>Transfer your answers to the answer sheet!</w:t>
      </w:r>
    </w:p>
    <w:p w:rsidR="0086090C" w:rsidRPr="00F8274A" w:rsidRDefault="0086090C" w:rsidP="00AD57C3">
      <w:pPr>
        <w:widowControl w:val="0"/>
        <w:spacing w:after="0" w:line="240" w:lineRule="auto"/>
        <w:jc w:val="center"/>
        <w:rPr>
          <w:rFonts w:ascii="Times New Roman" w:hAnsi="Times New Roman" w:cs="Times New Roman"/>
          <w:b/>
          <w:sz w:val="28"/>
          <w:lang w:val="en-US" w:eastAsia="ru-RU"/>
        </w:rPr>
      </w:pPr>
    </w:p>
    <w:p w:rsidR="0086090C" w:rsidRPr="00F8274A" w:rsidRDefault="0086090C" w:rsidP="00AD57C3">
      <w:pPr>
        <w:widowControl w:val="0"/>
        <w:spacing w:after="0" w:line="240" w:lineRule="auto"/>
        <w:jc w:val="center"/>
        <w:rPr>
          <w:rFonts w:ascii="Times New Roman" w:hAnsi="Times New Roman" w:cs="Times New Roman"/>
          <w:b/>
          <w:sz w:val="28"/>
          <w:lang w:val="en-US" w:eastAsia="ru-RU"/>
        </w:rPr>
      </w:pPr>
    </w:p>
    <w:p w:rsidR="0086090C" w:rsidRPr="00F8274A" w:rsidRDefault="0086090C" w:rsidP="00AD57C3">
      <w:pPr>
        <w:widowControl w:val="0"/>
        <w:spacing w:after="0" w:line="240" w:lineRule="auto"/>
        <w:jc w:val="center"/>
        <w:rPr>
          <w:rFonts w:ascii="Times New Roman" w:hAnsi="Times New Roman" w:cs="Times New Roman"/>
          <w:b/>
          <w:sz w:val="28"/>
          <w:lang w:val="en-US" w:eastAsia="ru-RU"/>
        </w:rPr>
      </w:pPr>
      <w:r w:rsidRPr="00F8274A">
        <w:rPr>
          <w:rFonts w:ascii="Times New Roman" w:hAnsi="Times New Roman" w:cs="Times New Roman"/>
          <w:b/>
          <w:sz w:val="28"/>
          <w:lang w:val="en-US" w:eastAsia="ru-RU"/>
        </w:rPr>
        <w:t>READING</w:t>
      </w:r>
    </w:p>
    <w:p w:rsidR="0086090C" w:rsidRPr="00F8274A" w:rsidRDefault="0086090C" w:rsidP="00AD57C3">
      <w:pPr>
        <w:widowControl w:val="0"/>
        <w:spacing w:after="0" w:line="240" w:lineRule="auto"/>
        <w:jc w:val="center"/>
        <w:rPr>
          <w:rFonts w:ascii="Times New Roman" w:hAnsi="Times New Roman" w:cs="Times New Roman"/>
          <w:b/>
          <w:sz w:val="28"/>
          <w:lang w:val="en-US" w:eastAsia="ru-RU"/>
        </w:rPr>
      </w:pPr>
      <w:r w:rsidRPr="00F8274A">
        <w:rPr>
          <w:rFonts w:ascii="Times New Roman" w:hAnsi="Times New Roman" w:cs="Times New Roman"/>
          <w:b/>
          <w:sz w:val="28"/>
          <w:lang w:val="en-US" w:eastAsia="ru-RU"/>
        </w:rPr>
        <w:t xml:space="preserve">Time: </w:t>
      </w:r>
      <w:r>
        <w:rPr>
          <w:rFonts w:ascii="Times New Roman" w:hAnsi="Times New Roman" w:cs="Times New Roman"/>
          <w:b/>
          <w:sz w:val="28"/>
          <w:lang w:val="en-US" w:eastAsia="ru-RU"/>
        </w:rPr>
        <w:t>15</w:t>
      </w:r>
      <w:r w:rsidRPr="00F8274A">
        <w:rPr>
          <w:rFonts w:ascii="Times New Roman" w:hAnsi="Times New Roman" w:cs="Times New Roman"/>
          <w:b/>
          <w:sz w:val="28"/>
          <w:lang w:val="en-US" w:eastAsia="ru-RU"/>
        </w:rPr>
        <w:t xml:space="preserve"> minutes</w:t>
      </w:r>
    </w:p>
    <w:p w:rsidR="0086090C" w:rsidRPr="00F8274A" w:rsidRDefault="0086090C" w:rsidP="00AD57C3">
      <w:pPr>
        <w:widowControl w:val="0"/>
        <w:spacing w:after="0" w:line="240" w:lineRule="auto"/>
        <w:rPr>
          <w:rFonts w:ascii="Times New Roman" w:hAnsi="Times New Roman" w:cs="Times New Roman"/>
          <w:b/>
          <w:sz w:val="28"/>
          <w:lang w:val="en-US" w:eastAsia="ru-RU"/>
        </w:rPr>
      </w:pPr>
      <w:r w:rsidRPr="00F8274A">
        <w:rPr>
          <w:rFonts w:ascii="Times New Roman" w:hAnsi="Times New Roman" w:cs="Times New Roman"/>
          <w:b/>
          <w:sz w:val="28"/>
          <w:lang w:val="en-US" w:eastAsia="ru-RU"/>
        </w:rPr>
        <w:t xml:space="preserve">Read </w:t>
      </w:r>
      <w:r>
        <w:rPr>
          <w:rFonts w:ascii="Times New Roman" w:hAnsi="Times New Roman" w:cs="Times New Roman"/>
          <w:b/>
          <w:sz w:val="28"/>
          <w:lang w:val="en-US" w:eastAsia="ru-RU"/>
        </w:rPr>
        <w:t>some information about London</w:t>
      </w:r>
      <w:r w:rsidRPr="00F8274A">
        <w:rPr>
          <w:rFonts w:ascii="Times New Roman" w:hAnsi="Times New Roman" w:cs="Times New Roman"/>
          <w:b/>
          <w:sz w:val="28"/>
          <w:lang w:val="en-US" w:eastAsia="ru-RU"/>
        </w:rPr>
        <w:t xml:space="preserve">. For questions </w:t>
      </w:r>
      <w:r>
        <w:rPr>
          <w:rFonts w:ascii="Times New Roman" w:hAnsi="Times New Roman" w:cs="Times New Roman"/>
          <w:b/>
          <w:sz w:val="28"/>
          <w:lang w:val="en-US" w:eastAsia="ru-RU"/>
        </w:rPr>
        <w:t>21-3</w:t>
      </w:r>
      <w:r w:rsidRPr="00F8274A">
        <w:rPr>
          <w:rFonts w:ascii="Times New Roman" w:hAnsi="Times New Roman" w:cs="Times New Roman"/>
          <w:b/>
          <w:sz w:val="28"/>
          <w:lang w:val="en-US" w:eastAsia="ru-RU"/>
        </w:rPr>
        <w:t xml:space="preserve">0, choose from </w:t>
      </w:r>
      <w:r>
        <w:rPr>
          <w:rFonts w:ascii="Times New Roman" w:hAnsi="Times New Roman" w:cs="Times New Roman"/>
          <w:b/>
          <w:sz w:val="28"/>
          <w:lang w:val="en-US" w:eastAsia="ru-RU"/>
        </w:rPr>
        <w:t>one of the walks (A-H). Some of the walks may be u</w:t>
      </w:r>
      <w:r w:rsidRPr="00F8274A">
        <w:rPr>
          <w:rFonts w:ascii="Times New Roman" w:hAnsi="Times New Roman" w:cs="Times New Roman"/>
          <w:b/>
          <w:sz w:val="28"/>
          <w:lang w:val="en-US" w:eastAsia="ru-RU"/>
        </w:rPr>
        <w:t>se</w:t>
      </w:r>
      <w:r>
        <w:rPr>
          <w:rFonts w:ascii="Times New Roman" w:hAnsi="Times New Roman" w:cs="Times New Roman"/>
          <w:b/>
          <w:sz w:val="28"/>
          <w:lang w:val="en-US" w:eastAsia="ru-RU"/>
        </w:rPr>
        <w:t>d</w:t>
      </w:r>
      <w:r w:rsidRPr="00F8274A">
        <w:rPr>
          <w:rFonts w:ascii="Times New Roman" w:hAnsi="Times New Roman" w:cs="Times New Roman"/>
          <w:b/>
          <w:sz w:val="28"/>
          <w:lang w:val="en-US" w:eastAsia="ru-RU"/>
        </w:rPr>
        <w:t xml:space="preserve"> more than once.</w:t>
      </w:r>
      <w:r>
        <w:rPr>
          <w:rFonts w:ascii="Times New Roman" w:hAnsi="Times New Roman" w:cs="Times New Roman"/>
          <w:b/>
          <w:sz w:val="28"/>
          <w:lang w:val="en-US" w:eastAsia="ru-RU"/>
        </w:rPr>
        <w:t xml:space="preserve"> When more than one answer is required, these may be given in any order.</w:t>
      </w:r>
    </w:p>
    <w:p w:rsidR="0086090C" w:rsidRPr="00F8274A" w:rsidRDefault="0086090C" w:rsidP="00AD57C3">
      <w:pPr>
        <w:widowControl w:val="0"/>
        <w:spacing w:after="0" w:line="240" w:lineRule="auto"/>
        <w:rPr>
          <w:rFonts w:ascii="Times New Roman" w:hAnsi="Times New Roman" w:cs="Times New Roman"/>
          <w:b/>
          <w:sz w:val="28"/>
          <w:lang w:val="en-US" w:eastAsia="ru-RU"/>
        </w:rPr>
      </w:pPr>
    </w:p>
    <w:p w:rsidR="0086090C" w:rsidRPr="00F8274A" w:rsidRDefault="0086090C" w:rsidP="00AD57C3">
      <w:pPr>
        <w:widowControl w:val="0"/>
        <w:spacing w:after="0" w:line="240" w:lineRule="auto"/>
        <w:rPr>
          <w:rFonts w:ascii="Times New Roman" w:hAnsi="Times New Roman" w:cs="Times New Roman"/>
          <w:b/>
          <w:sz w:val="28"/>
          <w:lang w:val="en-US" w:eastAsia="ru-RU"/>
        </w:rPr>
      </w:pPr>
      <w:r w:rsidRPr="00F8274A">
        <w:rPr>
          <w:rFonts w:ascii="Times New Roman" w:hAnsi="Times New Roman" w:cs="Times New Roman"/>
          <w:b/>
          <w:sz w:val="28"/>
          <w:lang w:val="en-US" w:eastAsia="ru-RU"/>
        </w:rPr>
        <w:t xml:space="preserve">Which </w:t>
      </w:r>
      <w:r>
        <w:rPr>
          <w:rFonts w:ascii="Times New Roman" w:hAnsi="Times New Roman" w:cs="Times New Roman"/>
          <w:b/>
          <w:sz w:val="28"/>
          <w:lang w:val="en-US" w:eastAsia="ru-RU"/>
        </w:rPr>
        <w:t>walk would you recommend for someone who:</w:t>
      </w:r>
    </w:p>
    <w:p w:rsidR="0086090C" w:rsidRDefault="0086090C" w:rsidP="00473492">
      <w:pPr>
        <w:pStyle w:val="Style3"/>
        <w:numPr>
          <w:ilvl w:val="0"/>
          <w:numId w:val="40"/>
        </w:numPr>
        <w:spacing w:line="360" w:lineRule="auto"/>
        <w:rPr>
          <w:rStyle w:val="FontStyle22"/>
          <w:rFonts w:ascii="Times New Roman" w:hAnsi="Times New Roman" w:cs="Times New Roman"/>
          <w:b w:val="0"/>
          <w:sz w:val="28"/>
          <w:szCs w:val="28"/>
          <w:lang w:val="en-US" w:eastAsia="en-US"/>
        </w:rPr>
      </w:pPr>
      <w:r w:rsidRPr="00B60B07">
        <w:rPr>
          <w:rStyle w:val="FontStyle22"/>
          <w:rFonts w:ascii="Times New Roman" w:hAnsi="Times New Roman" w:cs="Times New Roman"/>
          <w:b w:val="0"/>
          <w:sz w:val="28"/>
          <w:szCs w:val="28"/>
          <w:lang w:val="en-US" w:eastAsia="en-US"/>
        </w:rPr>
        <w:t xml:space="preserve">is interested in the history of London's Jews? </w:t>
      </w:r>
    </w:p>
    <w:p w:rsidR="0086090C" w:rsidRPr="00B60B07" w:rsidRDefault="0086090C" w:rsidP="00473492">
      <w:pPr>
        <w:pStyle w:val="Style3"/>
        <w:numPr>
          <w:ilvl w:val="0"/>
          <w:numId w:val="40"/>
        </w:numPr>
        <w:spacing w:line="360" w:lineRule="auto"/>
        <w:rPr>
          <w:rStyle w:val="FontStyle22"/>
          <w:rFonts w:ascii="Times New Roman" w:hAnsi="Times New Roman" w:cs="Times New Roman"/>
          <w:b w:val="0"/>
          <w:sz w:val="28"/>
          <w:szCs w:val="28"/>
          <w:lang w:val="en-US" w:eastAsia="en-US"/>
        </w:rPr>
      </w:pPr>
      <w:r w:rsidRPr="00B60B07">
        <w:rPr>
          <w:rStyle w:val="FontStyle22"/>
          <w:rFonts w:ascii="Times New Roman" w:hAnsi="Times New Roman" w:cs="Times New Roman"/>
          <w:b w:val="0"/>
          <w:sz w:val="28"/>
          <w:szCs w:val="28"/>
          <w:lang w:val="en-US" w:eastAsia="en-US"/>
        </w:rPr>
        <w:t>wants to see inside old houses?</w:t>
      </w:r>
    </w:p>
    <w:p w:rsidR="0086090C" w:rsidRPr="00B60B07" w:rsidRDefault="0086090C" w:rsidP="00473492">
      <w:pPr>
        <w:pStyle w:val="Style3"/>
        <w:numPr>
          <w:ilvl w:val="0"/>
          <w:numId w:val="40"/>
        </w:numPr>
        <w:spacing w:line="360" w:lineRule="auto"/>
        <w:rPr>
          <w:rStyle w:val="FontStyle22"/>
          <w:rFonts w:ascii="Times New Roman" w:hAnsi="Times New Roman" w:cs="Times New Roman"/>
          <w:b w:val="0"/>
          <w:sz w:val="28"/>
          <w:szCs w:val="28"/>
          <w:lang w:val="en-US" w:eastAsia="en-US"/>
        </w:rPr>
      </w:pPr>
      <w:r w:rsidRPr="00B60B07">
        <w:rPr>
          <w:rStyle w:val="FontStyle22"/>
          <w:rFonts w:ascii="Times New Roman" w:hAnsi="Times New Roman" w:cs="Times New Roman"/>
          <w:b w:val="0"/>
          <w:sz w:val="28"/>
          <w:szCs w:val="28"/>
          <w:lang w:val="en-US" w:eastAsia="en-US"/>
        </w:rPr>
        <w:t>wants to see how wealthy Londoners lived?</w:t>
      </w:r>
    </w:p>
    <w:p w:rsidR="0086090C" w:rsidRPr="00B60B07" w:rsidRDefault="0086090C" w:rsidP="00473492">
      <w:pPr>
        <w:pStyle w:val="Style3"/>
        <w:numPr>
          <w:ilvl w:val="0"/>
          <w:numId w:val="40"/>
        </w:numPr>
        <w:spacing w:line="360" w:lineRule="auto"/>
        <w:rPr>
          <w:rStyle w:val="FontStyle22"/>
          <w:rFonts w:ascii="Times New Roman" w:hAnsi="Times New Roman" w:cs="Times New Roman"/>
          <w:b w:val="0"/>
          <w:sz w:val="28"/>
          <w:szCs w:val="28"/>
          <w:lang w:val="en-US" w:eastAsia="en-US"/>
        </w:rPr>
      </w:pPr>
      <w:r w:rsidRPr="00B60B07">
        <w:rPr>
          <w:rStyle w:val="FontStyle22"/>
          <w:rFonts w:ascii="Times New Roman" w:hAnsi="Times New Roman" w:cs="Times New Roman"/>
          <w:b w:val="0"/>
          <w:sz w:val="28"/>
          <w:szCs w:val="28"/>
          <w:lang w:val="en-US" w:eastAsia="en-US"/>
        </w:rPr>
        <w:t>is interested in the history of sea travel?</w:t>
      </w:r>
    </w:p>
    <w:p w:rsidR="0086090C" w:rsidRPr="00B60B07" w:rsidRDefault="0086090C" w:rsidP="00473492">
      <w:pPr>
        <w:pStyle w:val="Style3"/>
        <w:numPr>
          <w:ilvl w:val="0"/>
          <w:numId w:val="40"/>
        </w:numPr>
        <w:spacing w:line="360" w:lineRule="auto"/>
        <w:rPr>
          <w:rStyle w:val="FontStyle22"/>
          <w:rFonts w:ascii="Times New Roman" w:hAnsi="Times New Roman" w:cs="Times New Roman"/>
          <w:b w:val="0"/>
          <w:sz w:val="28"/>
          <w:szCs w:val="28"/>
          <w:lang w:val="en-US" w:eastAsia="en-US"/>
        </w:rPr>
      </w:pPr>
      <w:r w:rsidRPr="00B60B07">
        <w:rPr>
          <w:rStyle w:val="FontStyle22"/>
          <w:rFonts w:ascii="Times New Roman" w:hAnsi="Times New Roman" w:cs="Times New Roman"/>
          <w:b w:val="0"/>
          <w:sz w:val="28"/>
          <w:szCs w:val="28"/>
          <w:lang w:val="en-US" w:eastAsia="en-US"/>
        </w:rPr>
        <w:t>wants to visit scenes of 19th century murders?</w:t>
      </w:r>
    </w:p>
    <w:p w:rsidR="0086090C" w:rsidRPr="00B60B07" w:rsidRDefault="0086090C" w:rsidP="00473492">
      <w:pPr>
        <w:pStyle w:val="Style3"/>
        <w:numPr>
          <w:ilvl w:val="0"/>
          <w:numId w:val="40"/>
        </w:numPr>
        <w:spacing w:line="360" w:lineRule="auto"/>
        <w:rPr>
          <w:rStyle w:val="FontStyle22"/>
          <w:rFonts w:ascii="Times New Roman" w:hAnsi="Times New Roman" w:cs="Times New Roman"/>
          <w:b w:val="0"/>
          <w:sz w:val="28"/>
          <w:szCs w:val="28"/>
          <w:lang w:val="en-US" w:eastAsia="en-US"/>
        </w:rPr>
      </w:pPr>
      <w:r w:rsidRPr="00B60B07">
        <w:rPr>
          <w:rStyle w:val="FontStyle22"/>
          <w:rFonts w:ascii="Times New Roman" w:hAnsi="Times New Roman" w:cs="Times New Roman"/>
          <w:b w:val="0"/>
          <w:sz w:val="28"/>
          <w:szCs w:val="28"/>
          <w:lang w:val="en-US" w:eastAsia="en-US"/>
        </w:rPr>
        <w:t>is interested in theatres?</w:t>
      </w:r>
    </w:p>
    <w:p w:rsidR="0086090C" w:rsidRPr="00B60B07" w:rsidRDefault="0086090C" w:rsidP="00473492">
      <w:pPr>
        <w:pStyle w:val="Style3"/>
        <w:numPr>
          <w:ilvl w:val="0"/>
          <w:numId w:val="40"/>
        </w:numPr>
        <w:spacing w:line="360" w:lineRule="auto"/>
        <w:rPr>
          <w:rStyle w:val="FontStyle22"/>
          <w:rFonts w:ascii="Times New Roman" w:hAnsi="Times New Roman" w:cs="Times New Roman"/>
          <w:b w:val="0"/>
          <w:sz w:val="28"/>
          <w:szCs w:val="28"/>
          <w:lang w:val="en-US" w:eastAsia="en-US"/>
        </w:rPr>
      </w:pPr>
      <w:r w:rsidRPr="00B60B07">
        <w:rPr>
          <w:rStyle w:val="FontStyle22"/>
          <w:rFonts w:ascii="Times New Roman" w:hAnsi="Times New Roman" w:cs="Times New Roman"/>
          <w:b w:val="0"/>
          <w:sz w:val="28"/>
          <w:szCs w:val="28"/>
          <w:lang w:val="en-US" w:eastAsia="en-US"/>
        </w:rPr>
        <w:t>wants to walk where Shakespeare once walked?</w:t>
      </w:r>
    </w:p>
    <w:p w:rsidR="0086090C" w:rsidRPr="00B60B07" w:rsidRDefault="0086090C" w:rsidP="00473492">
      <w:pPr>
        <w:pStyle w:val="Style3"/>
        <w:numPr>
          <w:ilvl w:val="0"/>
          <w:numId w:val="40"/>
        </w:numPr>
        <w:spacing w:line="360" w:lineRule="auto"/>
        <w:rPr>
          <w:rStyle w:val="FontStyle22"/>
          <w:rFonts w:ascii="Times New Roman" w:hAnsi="Times New Roman" w:cs="Times New Roman"/>
          <w:b w:val="0"/>
          <w:sz w:val="28"/>
          <w:szCs w:val="28"/>
          <w:lang w:val="en-US" w:eastAsia="en-US"/>
        </w:rPr>
      </w:pPr>
      <w:r w:rsidRPr="00B60B07">
        <w:rPr>
          <w:rStyle w:val="FontStyle22"/>
          <w:rFonts w:ascii="Times New Roman" w:hAnsi="Times New Roman" w:cs="Times New Roman"/>
          <w:b w:val="0"/>
          <w:sz w:val="28"/>
          <w:szCs w:val="28"/>
          <w:lang w:val="en-US" w:eastAsia="en-US"/>
        </w:rPr>
        <w:t>likes visiting old churches?</w:t>
      </w:r>
    </w:p>
    <w:p w:rsidR="0086090C" w:rsidRPr="00B60B07" w:rsidRDefault="0086090C" w:rsidP="00473492">
      <w:pPr>
        <w:pStyle w:val="Style3"/>
        <w:numPr>
          <w:ilvl w:val="0"/>
          <w:numId w:val="40"/>
        </w:numPr>
        <w:spacing w:line="360" w:lineRule="auto"/>
        <w:rPr>
          <w:rStyle w:val="FontStyle22"/>
          <w:rFonts w:ascii="Times New Roman" w:hAnsi="Times New Roman" w:cs="Times New Roman"/>
          <w:b w:val="0"/>
          <w:sz w:val="28"/>
          <w:szCs w:val="28"/>
          <w:lang w:val="en-US" w:eastAsia="en-US"/>
        </w:rPr>
      </w:pPr>
      <w:r w:rsidRPr="00B60B07">
        <w:rPr>
          <w:rStyle w:val="FontStyle22"/>
          <w:rFonts w:ascii="Times New Roman" w:hAnsi="Times New Roman" w:cs="Times New Roman"/>
          <w:b w:val="0"/>
          <w:sz w:val="28"/>
          <w:szCs w:val="28"/>
          <w:lang w:val="en-US" w:eastAsia="en-US"/>
        </w:rPr>
        <w:t>is interested in the supernatural?</w:t>
      </w:r>
    </w:p>
    <w:p w:rsidR="0086090C" w:rsidRDefault="0086090C" w:rsidP="00473492">
      <w:pPr>
        <w:pStyle w:val="Style3"/>
        <w:widowControl/>
        <w:numPr>
          <w:ilvl w:val="0"/>
          <w:numId w:val="40"/>
        </w:numPr>
        <w:spacing w:line="360" w:lineRule="auto"/>
        <w:ind w:left="284" w:hanging="10"/>
        <w:rPr>
          <w:rStyle w:val="FontStyle22"/>
          <w:rFonts w:ascii="Times New Roman" w:hAnsi="Times New Roman" w:cs="Times New Roman"/>
          <w:b w:val="0"/>
          <w:sz w:val="28"/>
          <w:szCs w:val="28"/>
          <w:lang w:val="en-US" w:eastAsia="en-US"/>
        </w:rPr>
      </w:pPr>
      <w:r w:rsidRPr="00473492">
        <w:rPr>
          <w:rStyle w:val="FontStyle22"/>
          <w:rFonts w:ascii="Times New Roman" w:hAnsi="Times New Roman" w:cs="Times New Roman"/>
          <w:b w:val="0"/>
          <w:sz w:val="28"/>
          <w:szCs w:val="28"/>
          <w:lang w:val="en-US" w:eastAsia="en-US"/>
        </w:rPr>
        <w:t>is interested in gossip about the past?</w:t>
      </w:r>
    </w:p>
    <w:p w:rsidR="0086090C" w:rsidRDefault="0086090C" w:rsidP="00FC6B95">
      <w:pPr>
        <w:pStyle w:val="Style3"/>
        <w:widowControl/>
        <w:spacing w:line="360" w:lineRule="auto"/>
        <w:ind w:left="284" w:firstLine="0"/>
        <w:rPr>
          <w:rStyle w:val="FontStyle22"/>
          <w:rFonts w:ascii="Times New Roman" w:hAnsi="Times New Roman" w:cs="Times New Roman"/>
          <w:b w:val="0"/>
          <w:sz w:val="28"/>
          <w:szCs w:val="28"/>
          <w:lang w:val="en-US" w:eastAsia="en-US"/>
        </w:rPr>
      </w:pPr>
    </w:p>
    <w:p w:rsidR="0086090C" w:rsidRPr="00473492" w:rsidRDefault="0086090C" w:rsidP="00FC6B95">
      <w:pPr>
        <w:pStyle w:val="Style3"/>
        <w:widowControl/>
        <w:spacing w:line="360" w:lineRule="auto"/>
        <w:ind w:left="284" w:firstLine="0"/>
        <w:jc w:val="center"/>
        <w:rPr>
          <w:rStyle w:val="FontStyle22"/>
          <w:rFonts w:ascii="Times New Roman" w:hAnsi="Times New Roman" w:cs="Times New Roman"/>
          <w:b w:val="0"/>
          <w:sz w:val="28"/>
          <w:szCs w:val="28"/>
          <w:lang w:val="en-US" w:eastAsia="en-US"/>
        </w:rPr>
      </w:pPr>
      <w:r w:rsidRPr="00FC6B95">
        <w:rPr>
          <w:rStyle w:val="FontStyle22"/>
          <w:rFonts w:ascii="Times New Roman" w:hAnsi="Times New Roman" w:cs="Times New Roman"/>
          <w:sz w:val="28"/>
          <w:szCs w:val="28"/>
          <w:lang w:val="en-US" w:eastAsia="en-US"/>
        </w:rPr>
        <w:t>LONDON WALKS</w:t>
      </w:r>
    </w:p>
    <w:p w:rsidR="0086090C" w:rsidRPr="00473492" w:rsidRDefault="0086090C" w:rsidP="00B60B07">
      <w:pPr>
        <w:pStyle w:val="Style3"/>
        <w:widowControl/>
        <w:spacing w:line="360" w:lineRule="auto"/>
        <w:ind w:left="10" w:hanging="10"/>
        <w:rPr>
          <w:rStyle w:val="FontStyle22"/>
          <w:rFonts w:ascii="Times New Roman" w:hAnsi="Times New Roman" w:cs="Times New Roman"/>
          <w:sz w:val="28"/>
          <w:szCs w:val="28"/>
          <w:lang w:val="en-US" w:eastAsia="en-US"/>
        </w:rPr>
      </w:pPr>
      <w:r w:rsidRPr="00473492">
        <w:rPr>
          <w:rStyle w:val="FontStyle22"/>
          <w:rFonts w:ascii="Times New Roman" w:hAnsi="Times New Roman" w:cs="Times New Roman"/>
          <w:sz w:val="28"/>
          <w:szCs w:val="28"/>
          <w:lang w:val="en-US" w:eastAsia="en-US"/>
        </w:rPr>
        <w:t>A  The London of Dickens and Shakespeare</w:t>
      </w:r>
    </w:p>
    <w:p w:rsidR="0086090C" w:rsidRPr="00B60B07" w:rsidRDefault="0086090C" w:rsidP="00B60B07">
      <w:pPr>
        <w:pStyle w:val="Style5"/>
        <w:widowControl/>
        <w:spacing w:line="360" w:lineRule="auto"/>
        <w:ind w:left="10" w:hanging="10"/>
        <w:rPr>
          <w:rStyle w:val="FontStyle21"/>
          <w:b w:val="0"/>
          <w:sz w:val="28"/>
          <w:szCs w:val="28"/>
          <w:lang w:val="en-US" w:eastAsia="en-US"/>
        </w:rPr>
      </w:pPr>
      <w:r w:rsidRPr="00B60B07">
        <w:rPr>
          <w:rStyle w:val="FontStyle21"/>
          <w:b w:val="0"/>
          <w:sz w:val="28"/>
          <w:szCs w:val="28"/>
          <w:lang w:val="en-US" w:eastAsia="en-US"/>
        </w:rPr>
        <w:t>S</w:t>
      </w:r>
      <w:r>
        <w:rPr>
          <w:rStyle w:val="FontStyle21"/>
          <w:b w:val="0"/>
          <w:sz w:val="28"/>
          <w:szCs w:val="28"/>
          <w:lang w:val="en-US" w:eastAsia="en-US"/>
        </w:rPr>
        <w:t xml:space="preserve">undays </w:t>
      </w:r>
      <w:r w:rsidRPr="00B60B07">
        <w:rPr>
          <w:rStyle w:val="FontStyle21"/>
          <w:b w:val="0"/>
          <w:sz w:val="28"/>
          <w:szCs w:val="28"/>
          <w:lang w:val="en-US" w:eastAsia="en-US"/>
        </w:rPr>
        <w:t>11.00 am (a lunchtime pub walk)</w:t>
      </w:r>
    </w:p>
    <w:p w:rsidR="0086090C" w:rsidRPr="00B60B07" w:rsidRDefault="0086090C" w:rsidP="00B60B07">
      <w:pPr>
        <w:pStyle w:val="Style5"/>
        <w:widowControl/>
        <w:spacing w:line="360" w:lineRule="auto"/>
        <w:ind w:left="5" w:hanging="10"/>
        <w:rPr>
          <w:rStyle w:val="FontStyle21"/>
          <w:b w:val="0"/>
          <w:sz w:val="28"/>
          <w:szCs w:val="28"/>
          <w:lang w:val="en-US" w:eastAsia="en-US"/>
        </w:rPr>
      </w:pPr>
      <w:proofErr w:type="spellStart"/>
      <w:r>
        <w:rPr>
          <w:rStyle w:val="FontStyle26"/>
          <w:sz w:val="28"/>
          <w:szCs w:val="28"/>
          <w:lang w:val="en-US" w:eastAsia="en-US"/>
        </w:rPr>
        <w:t>S</w:t>
      </w:r>
      <w:r w:rsidRPr="00B60B07">
        <w:rPr>
          <w:rStyle w:val="FontStyle21"/>
          <w:b w:val="0"/>
          <w:sz w:val="28"/>
          <w:szCs w:val="28"/>
          <w:lang w:val="en-US" w:eastAsia="en-US"/>
        </w:rPr>
        <w:t>outhwark</w:t>
      </w:r>
      <w:proofErr w:type="spellEnd"/>
      <w:r w:rsidRPr="00B60B07">
        <w:rPr>
          <w:rStyle w:val="FontStyle21"/>
          <w:b w:val="0"/>
          <w:sz w:val="28"/>
          <w:szCs w:val="28"/>
          <w:lang w:val="en-US" w:eastAsia="en-US"/>
        </w:rPr>
        <w:t xml:space="preserve">, one of the most ancient parts of London, has been home to both Shakespeare and Dickens. Follow in their footsteps and discover a much forgotten part of town with its alleys, riverside lanes, and medieval rains. Discover the sites of the original, and the soon to be rebuilt, Globe theatre, and visit </w:t>
      </w:r>
      <w:proofErr w:type="spellStart"/>
      <w:proofErr w:type="gramStart"/>
      <w:r w:rsidRPr="00B60B07">
        <w:rPr>
          <w:rStyle w:val="FontStyle21"/>
          <w:b w:val="0"/>
          <w:sz w:val="28"/>
          <w:szCs w:val="28"/>
          <w:lang w:val="en-US" w:eastAsia="en-US"/>
        </w:rPr>
        <w:t>Southwark's</w:t>
      </w:r>
      <w:proofErr w:type="spellEnd"/>
      <w:r w:rsidR="00614E70" w:rsidRPr="00614E70">
        <w:rPr>
          <w:rStyle w:val="FontStyle21"/>
          <w:b w:val="0"/>
          <w:sz w:val="28"/>
          <w:szCs w:val="28"/>
          <w:lang w:val="en-US" w:eastAsia="en-US"/>
        </w:rPr>
        <w:t xml:space="preserve"> </w:t>
      </w:r>
      <w:r w:rsidRPr="00B60B07">
        <w:rPr>
          <w:rStyle w:val="FontStyle21"/>
          <w:b w:val="0"/>
          <w:sz w:val="28"/>
          <w:szCs w:val="28"/>
          <w:lang w:val="en-US" w:eastAsia="en-US"/>
        </w:rPr>
        <w:t xml:space="preserve"> fine</w:t>
      </w:r>
      <w:proofErr w:type="gramEnd"/>
      <w:r w:rsidRPr="00B60B07">
        <w:rPr>
          <w:rStyle w:val="FontStyle21"/>
          <w:b w:val="0"/>
          <w:sz w:val="28"/>
          <w:szCs w:val="28"/>
          <w:lang w:val="en-US" w:eastAsia="en-US"/>
        </w:rPr>
        <w:t xml:space="preserve"> Gothic Cathedral, the church of Shakespeare and John Harvard, which is one of the lesser known treasures of London.</w:t>
      </w:r>
    </w:p>
    <w:p w:rsidR="0086090C" w:rsidRPr="00473492" w:rsidRDefault="0086090C" w:rsidP="00B60B07">
      <w:pPr>
        <w:pStyle w:val="Style3"/>
        <w:widowControl/>
        <w:spacing w:line="360" w:lineRule="auto"/>
        <w:ind w:hanging="10"/>
        <w:rPr>
          <w:rStyle w:val="FontStyle22"/>
          <w:rFonts w:ascii="Times New Roman" w:hAnsi="Times New Roman" w:cs="Times New Roman"/>
          <w:sz w:val="28"/>
          <w:szCs w:val="28"/>
          <w:lang w:val="en-US" w:eastAsia="en-US"/>
        </w:rPr>
      </w:pPr>
      <w:r w:rsidRPr="00473492">
        <w:rPr>
          <w:rStyle w:val="FontStyle22"/>
          <w:rFonts w:ascii="Times New Roman" w:hAnsi="Times New Roman" w:cs="Times New Roman"/>
          <w:sz w:val="28"/>
          <w:szCs w:val="28"/>
          <w:lang w:val="en-US" w:eastAsia="en-US"/>
        </w:rPr>
        <w:t>B  A Ghost Pub Walk</w:t>
      </w:r>
    </w:p>
    <w:p w:rsidR="0086090C" w:rsidRPr="00B60B07" w:rsidRDefault="0086090C" w:rsidP="00B60B07">
      <w:pPr>
        <w:pStyle w:val="Style5"/>
        <w:widowControl/>
        <w:spacing w:line="360" w:lineRule="auto"/>
        <w:ind w:hanging="10"/>
        <w:rPr>
          <w:rStyle w:val="FontStyle21"/>
          <w:b w:val="0"/>
          <w:sz w:val="28"/>
          <w:szCs w:val="28"/>
          <w:lang w:val="en-US" w:eastAsia="en-US"/>
        </w:rPr>
      </w:pPr>
      <w:r w:rsidRPr="00B60B07">
        <w:rPr>
          <w:rStyle w:val="FontStyle21"/>
          <w:b w:val="0"/>
          <w:sz w:val="28"/>
          <w:szCs w:val="28"/>
          <w:lang w:val="en-US" w:eastAsia="en-US"/>
        </w:rPr>
        <w:t>T</w:t>
      </w:r>
      <w:r>
        <w:rPr>
          <w:rStyle w:val="FontStyle21"/>
          <w:b w:val="0"/>
          <w:sz w:val="28"/>
          <w:szCs w:val="28"/>
          <w:lang w:val="en-US" w:eastAsia="en-US"/>
        </w:rPr>
        <w:t xml:space="preserve">hursdays </w:t>
      </w:r>
      <w:r w:rsidRPr="00473492">
        <w:rPr>
          <w:rStyle w:val="FontStyle21"/>
          <w:b w:val="0"/>
          <w:sz w:val="28"/>
          <w:szCs w:val="28"/>
          <w:lang w:val="en-US" w:eastAsia="en-US"/>
        </w:rPr>
        <w:t xml:space="preserve">7.35 </w:t>
      </w:r>
      <w:r w:rsidRPr="00B60B07">
        <w:rPr>
          <w:rStyle w:val="FontStyle21"/>
          <w:b w:val="0"/>
          <w:sz w:val="28"/>
          <w:szCs w:val="28"/>
          <w:lang w:val="en-US" w:eastAsia="en-US"/>
        </w:rPr>
        <w:t>pm</w:t>
      </w:r>
    </w:p>
    <w:p w:rsidR="0086090C" w:rsidRDefault="0086090C" w:rsidP="00B60B07">
      <w:pPr>
        <w:pStyle w:val="Style3"/>
        <w:widowControl/>
        <w:spacing w:line="360" w:lineRule="auto"/>
        <w:ind w:hanging="10"/>
        <w:rPr>
          <w:rStyle w:val="FontStyle21"/>
          <w:b w:val="0"/>
          <w:sz w:val="28"/>
          <w:szCs w:val="28"/>
          <w:lang w:val="en-US" w:eastAsia="en-US"/>
        </w:rPr>
      </w:pPr>
      <w:r w:rsidRPr="00B60B07">
        <w:rPr>
          <w:rStyle w:val="FontStyle21"/>
          <w:b w:val="0"/>
          <w:sz w:val="28"/>
          <w:szCs w:val="28"/>
          <w:lang w:val="en-US" w:eastAsia="en-US"/>
        </w:rPr>
        <w:t>Explore the (haunted?) shadows of London's hidden court</w:t>
      </w:r>
      <w:r w:rsidRPr="00B60B07">
        <w:rPr>
          <w:rStyle w:val="FontStyle21"/>
          <w:b w:val="0"/>
          <w:sz w:val="28"/>
          <w:szCs w:val="28"/>
          <w:lang w:val="en-US" w:eastAsia="en-US"/>
        </w:rPr>
        <w:softHyphen/>
        <w:t xml:space="preserve">yards </w:t>
      </w:r>
      <w:proofErr w:type="gramStart"/>
      <w:r w:rsidRPr="00B60B07">
        <w:rPr>
          <w:rStyle w:val="FontStyle21"/>
          <w:b w:val="0"/>
          <w:sz w:val="28"/>
          <w:szCs w:val="28"/>
          <w:lang w:val="en-US" w:eastAsia="en-US"/>
        </w:rPr>
        <w:t>and</w:t>
      </w:r>
      <w:r w:rsidR="00614E70" w:rsidRPr="00614E70">
        <w:rPr>
          <w:rStyle w:val="FontStyle21"/>
          <w:b w:val="0"/>
          <w:sz w:val="28"/>
          <w:szCs w:val="28"/>
          <w:lang w:val="en-US" w:eastAsia="en-US"/>
        </w:rPr>
        <w:t xml:space="preserve"> </w:t>
      </w:r>
      <w:r w:rsidRPr="00B60B07">
        <w:rPr>
          <w:rStyle w:val="FontStyle21"/>
          <w:b w:val="0"/>
          <w:sz w:val="28"/>
          <w:szCs w:val="28"/>
          <w:lang w:val="en-US" w:eastAsia="en-US"/>
        </w:rPr>
        <w:t xml:space="preserve"> </w:t>
      </w:r>
      <w:proofErr w:type="spellStart"/>
      <w:r w:rsidRPr="00B60B07">
        <w:rPr>
          <w:rStyle w:val="FontStyle21"/>
          <w:b w:val="0"/>
          <w:sz w:val="28"/>
          <w:szCs w:val="28"/>
          <w:lang w:val="en-US" w:eastAsia="en-US"/>
        </w:rPr>
        <w:t>gaslit</w:t>
      </w:r>
      <w:proofErr w:type="spellEnd"/>
      <w:proofErr w:type="gramEnd"/>
      <w:r w:rsidRPr="00B60B07">
        <w:rPr>
          <w:rStyle w:val="FontStyle21"/>
          <w:b w:val="0"/>
          <w:sz w:val="28"/>
          <w:szCs w:val="28"/>
          <w:lang w:val="en-US" w:eastAsia="en-US"/>
        </w:rPr>
        <w:t xml:space="preserve"> alleyways as we visit places of ghostly sight</w:t>
      </w:r>
      <w:r w:rsidRPr="00B60B07">
        <w:rPr>
          <w:rStyle w:val="FontStyle21"/>
          <w:b w:val="0"/>
          <w:sz w:val="28"/>
          <w:szCs w:val="28"/>
          <w:lang w:val="en-US" w:eastAsia="en-US"/>
        </w:rPr>
        <w:softHyphen/>
        <w:t>ings, scenes of horrible death and supernatural happenings. For the benefit of the fainter hearted (and the rest of us) we will call at some pubs on the way - some of the finest and most famous in London - where spirits can be revived</w:t>
      </w:r>
      <w:r>
        <w:rPr>
          <w:rStyle w:val="FontStyle21"/>
          <w:b w:val="0"/>
          <w:sz w:val="28"/>
          <w:szCs w:val="28"/>
          <w:lang w:val="en-US" w:eastAsia="en-US"/>
        </w:rPr>
        <w:t>.</w:t>
      </w:r>
    </w:p>
    <w:p w:rsidR="0086090C" w:rsidRPr="00473492" w:rsidRDefault="0086090C" w:rsidP="00B60B07">
      <w:pPr>
        <w:pStyle w:val="Style3"/>
        <w:widowControl/>
        <w:spacing w:line="360" w:lineRule="auto"/>
        <w:ind w:hanging="10"/>
        <w:rPr>
          <w:rStyle w:val="FontStyle22"/>
          <w:rFonts w:ascii="Times New Roman" w:hAnsi="Times New Roman" w:cs="Times New Roman"/>
          <w:sz w:val="28"/>
          <w:szCs w:val="28"/>
          <w:lang w:val="en-US" w:eastAsia="en-US"/>
        </w:rPr>
      </w:pPr>
      <w:r w:rsidRPr="00473492">
        <w:rPr>
          <w:rStyle w:val="20"/>
          <w:rFonts w:ascii="Times New Roman" w:hAnsi="Times New Roman" w:cs="Times New Roman"/>
          <w:sz w:val="28"/>
          <w:szCs w:val="28"/>
          <w:lang w:val="en-US" w:eastAsia="en-US"/>
        </w:rPr>
        <w:t xml:space="preserve">C  </w:t>
      </w:r>
      <w:r w:rsidRPr="00473492">
        <w:rPr>
          <w:rStyle w:val="FontStyle22"/>
          <w:rFonts w:ascii="Times New Roman" w:hAnsi="Times New Roman" w:cs="Times New Roman"/>
          <w:sz w:val="28"/>
          <w:szCs w:val="28"/>
          <w:lang w:val="en-US" w:eastAsia="en-US"/>
        </w:rPr>
        <w:t>Inside Some Hidden Interiors of Old London</w:t>
      </w:r>
    </w:p>
    <w:p w:rsidR="0086090C" w:rsidRPr="00B60B07" w:rsidRDefault="0086090C" w:rsidP="00B60B07">
      <w:pPr>
        <w:pStyle w:val="Style5"/>
        <w:widowControl/>
        <w:spacing w:line="360" w:lineRule="auto"/>
        <w:ind w:left="10" w:hanging="10"/>
        <w:rPr>
          <w:rStyle w:val="FontStyle21"/>
          <w:b w:val="0"/>
          <w:sz w:val="28"/>
          <w:szCs w:val="28"/>
          <w:lang w:val="en-US" w:eastAsia="en-US"/>
        </w:rPr>
      </w:pPr>
      <w:r w:rsidRPr="00B60B07">
        <w:rPr>
          <w:rStyle w:val="FontStyle21"/>
          <w:b w:val="0"/>
          <w:sz w:val="28"/>
          <w:szCs w:val="28"/>
          <w:lang w:val="en-US" w:eastAsia="en-US"/>
        </w:rPr>
        <w:t>T</w:t>
      </w:r>
      <w:r>
        <w:rPr>
          <w:rStyle w:val="FontStyle21"/>
          <w:b w:val="0"/>
          <w:sz w:val="28"/>
          <w:szCs w:val="28"/>
          <w:lang w:val="en-US" w:eastAsia="en-US"/>
        </w:rPr>
        <w:t xml:space="preserve">hursdays </w:t>
      </w:r>
      <w:r w:rsidRPr="00B60B07">
        <w:rPr>
          <w:rStyle w:val="FontStyle21"/>
          <w:b w:val="0"/>
          <w:sz w:val="28"/>
          <w:szCs w:val="28"/>
          <w:lang w:val="en-US" w:eastAsia="en-US"/>
        </w:rPr>
        <w:t>11.00 am</w:t>
      </w:r>
    </w:p>
    <w:p w:rsidR="0086090C" w:rsidRDefault="0086090C" w:rsidP="00B60B07">
      <w:pPr>
        <w:pStyle w:val="Style3"/>
        <w:widowControl/>
        <w:spacing w:line="360" w:lineRule="auto"/>
        <w:ind w:hanging="10"/>
        <w:rPr>
          <w:rStyle w:val="FontStyle21"/>
          <w:b w:val="0"/>
          <w:sz w:val="28"/>
          <w:szCs w:val="28"/>
          <w:lang w:val="en-US" w:eastAsia="en-US"/>
        </w:rPr>
      </w:pPr>
      <w:r w:rsidRPr="00B60B07">
        <w:rPr>
          <w:rStyle w:val="FontStyle19"/>
          <w:b w:val="0"/>
          <w:sz w:val="28"/>
          <w:szCs w:val="28"/>
          <w:lang w:val="en-US" w:eastAsia="en-US"/>
        </w:rPr>
        <w:t xml:space="preserve">This </w:t>
      </w:r>
      <w:r w:rsidRPr="00B60B07">
        <w:rPr>
          <w:rStyle w:val="FontStyle21"/>
          <w:b w:val="0"/>
          <w:sz w:val="28"/>
          <w:szCs w:val="28"/>
          <w:lang w:val="en-US" w:eastAsia="en-US"/>
        </w:rPr>
        <w:t xml:space="preserve">walk </w:t>
      </w:r>
      <w:r w:rsidRPr="00B60B07">
        <w:rPr>
          <w:rStyle w:val="FontStyle19"/>
          <w:b w:val="0"/>
          <w:sz w:val="28"/>
          <w:szCs w:val="28"/>
          <w:lang w:val="en-US" w:eastAsia="en-US"/>
        </w:rPr>
        <w:t xml:space="preserve">provides </w:t>
      </w:r>
      <w:r w:rsidRPr="00B60B07">
        <w:rPr>
          <w:rStyle w:val="FontStyle21"/>
          <w:b w:val="0"/>
          <w:sz w:val="28"/>
          <w:szCs w:val="28"/>
          <w:lang w:val="en-US" w:eastAsia="en-US"/>
        </w:rPr>
        <w:t xml:space="preserve">the </w:t>
      </w:r>
      <w:r w:rsidRPr="00B60B07">
        <w:rPr>
          <w:rStyle w:val="FontStyle19"/>
          <w:b w:val="0"/>
          <w:sz w:val="28"/>
          <w:szCs w:val="28"/>
          <w:lang w:val="en-US" w:eastAsia="en-US"/>
        </w:rPr>
        <w:t xml:space="preserve">opportunity </w:t>
      </w:r>
      <w:r w:rsidRPr="00B60B07">
        <w:rPr>
          <w:rStyle w:val="FontStyle21"/>
          <w:b w:val="0"/>
          <w:sz w:val="28"/>
          <w:szCs w:val="28"/>
          <w:lang w:val="en-US" w:eastAsia="en-US"/>
        </w:rPr>
        <w:t xml:space="preserve">to go inside some of the oldest and finest buildings in London. Little known, </w:t>
      </w:r>
      <w:r w:rsidRPr="00B60B07">
        <w:rPr>
          <w:rStyle w:val="FontStyle19"/>
          <w:b w:val="0"/>
          <w:sz w:val="28"/>
          <w:szCs w:val="28"/>
          <w:lang w:val="en-US" w:eastAsia="en-US"/>
        </w:rPr>
        <w:t xml:space="preserve">they </w:t>
      </w:r>
      <w:r w:rsidRPr="00B60B07">
        <w:rPr>
          <w:rStyle w:val="FontStyle21"/>
          <w:b w:val="0"/>
          <w:sz w:val="28"/>
          <w:szCs w:val="28"/>
          <w:lang w:val="en-US" w:eastAsia="en-US"/>
        </w:rPr>
        <w:t>often pass unnoticed, but rarely fail to enchant and fascinate those who discover them. We visit a 16th century dining hall (still used for its original purpose) in which Queen Elizabeth I dined and Shakespeare acted; the 12th century church of the Knights Templar; the Oranges and Lemons Church of St. Clements; a magnificent 19th century Gothic Building; the Old Curiosity Shop; two 16th century cottages; and a house unchanged within since 1837, home to a unique collection of curios and treasures</w:t>
      </w:r>
      <w:r>
        <w:rPr>
          <w:rStyle w:val="FontStyle21"/>
          <w:b w:val="0"/>
          <w:sz w:val="28"/>
          <w:szCs w:val="28"/>
          <w:lang w:val="en-US" w:eastAsia="en-US"/>
        </w:rPr>
        <w:t>.</w:t>
      </w:r>
    </w:p>
    <w:p w:rsidR="0086090C" w:rsidRPr="00473492" w:rsidRDefault="0086090C" w:rsidP="00B60B07">
      <w:pPr>
        <w:pStyle w:val="Style3"/>
        <w:widowControl/>
        <w:spacing w:line="360" w:lineRule="auto"/>
        <w:ind w:hanging="10"/>
        <w:rPr>
          <w:rStyle w:val="FontStyle22"/>
          <w:rFonts w:ascii="Times New Roman" w:hAnsi="Times New Roman" w:cs="Times New Roman"/>
          <w:sz w:val="28"/>
          <w:szCs w:val="28"/>
          <w:lang w:val="en-US" w:eastAsia="en-US"/>
        </w:rPr>
      </w:pPr>
      <w:r w:rsidRPr="00473492">
        <w:rPr>
          <w:rStyle w:val="FontStyle21"/>
          <w:sz w:val="28"/>
          <w:szCs w:val="28"/>
          <w:lang w:val="en-US" w:eastAsia="en-US"/>
        </w:rPr>
        <w:t xml:space="preserve">D  </w:t>
      </w:r>
      <w:r w:rsidRPr="00473492">
        <w:rPr>
          <w:rStyle w:val="FontStyle22"/>
          <w:rFonts w:ascii="Times New Roman" w:hAnsi="Times New Roman" w:cs="Times New Roman"/>
          <w:sz w:val="28"/>
          <w:szCs w:val="28"/>
          <w:lang w:val="en-US" w:eastAsia="en-US"/>
        </w:rPr>
        <w:t>London: Royal and Aristocratic</w:t>
      </w:r>
    </w:p>
    <w:p w:rsidR="0086090C" w:rsidRPr="00B60B07" w:rsidRDefault="0086090C" w:rsidP="00B60B07">
      <w:pPr>
        <w:pStyle w:val="Style5"/>
        <w:widowControl/>
        <w:spacing w:line="360" w:lineRule="auto"/>
        <w:ind w:left="5" w:hanging="10"/>
        <w:rPr>
          <w:rStyle w:val="FontStyle21"/>
          <w:b w:val="0"/>
          <w:sz w:val="28"/>
          <w:szCs w:val="28"/>
          <w:lang w:val="en-US" w:eastAsia="en-US"/>
        </w:rPr>
      </w:pPr>
      <w:r w:rsidRPr="00B60B07">
        <w:rPr>
          <w:rStyle w:val="FontStyle21"/>
          <w:b w:val="0"/>
          <w:sz w:val="28"/>
          <w:szCs w:val="28"/>
          <w:lang w:val="en-US" w:eastAsia="en-US"/>
        </w:rPr>
        <w:t>S</w:t>
      </w:r>
      <w:r>
        <w:rPr>
          <w:rStyle w:val="FontStyle21"/>
          <w:b w:val="0"/>
          <w:sz w:val="28"/>
          <w:szCs w:val="28"/>
          <w:lang w:val="en-US" w:eastAsia="en-US"/>
        </w:rPr>
        <w:t>undays</w:t>
      </w:r>
      <w:r w:rsidRPr="00B60B07">
        <w:rPr>
          <w:rStyle w:val="FontStyle21"/>
          <w:b w:val="0"/>
          <w:sz w:val="28"/>
          <w:szCs w:val="28"/>
          <w:lang w:val="en-US" w:eastAsia="en-US"/>
        </w:rPr>
        <w:t xml:space="preserve"> 2.30 pm</w:t>
      </w:r>
    </w:p>
    <w:p w:rsidR="0086090C" w:rsidRPr="00B60B07" w:rsidRDefault="0086090C" w:rsidP="00B60B07">
      <w:pPr>
        <w:pStyle w:val="Style5"/>
        <w:widowControl/>
        <w:spacing w:line="360" w:lineRule="auto"/>
        <w:ind w:hanging="10"/>
        <w:rPr>
          <w:rStyle w:val="FontStyle21"/>
          <w:b w:val="0"/>
          <w:sz w:val="28"/>
          <w:szCs w:val="28"/>
          <w:lang w:val="en-US" w:eastAsia="en-US"/>
        </w:rPr>
      </w:pPr>
      <w:r w:rsidRPr="00B60B07">
        <w:rPr>
          <w:rStyle w:val="FontStyle21"/>
          <w:b w:val="0"/>
          <w:sz w:val="28"/>
          <w:szCs w:val="28"/>
          <w:lang w:val="en-US" w:eastAsia="en-US"/>
        </w:rPr>
        <w:lastRenderedPageBreak/>
        <w:t>Discreet, elegant, exclusive, and very, very expensive, the districts of Mayfair and St. James's have been home and play</w:t>
      </w:r>
      <w:r w:rsidRPr="00B60B07">
        <w:rPr>
          <w:rStyle w:val="FontStyle21"/>
          <w:b w:val="0"/>
          <w:sz w:val="28"/>
          <w:szCs w:val="28"/>
          <w:lang w:val="en-US" w:eastAsia="en-US"/>
        </w:rPr>
        <w:softHyphen/>
        <w:t>ground of Royalty and the Aristocracy for hundreds of years. On this walk we will see their Royal palaces and elegant mansions (including the ancestral home of the Princess of Wales), and pass some of the famous shops and exclusive gentlemen's clubs which have been serving them for centuries. We will explain the history of the area, remember some of its famous inhabitants, and recall something of its less discreet, and frankly scandalous, past.</w:t>
      </w:r>
    </w:p>
    <w:p w:rsidR="0086090C" w:rsidRPr="00BE6162" w:rsidRDefault="0086090C" w:rsidP="00BE6162">
      <w:pPr>
        <w:pStyle w:val="Style3"/>
        <w:widowControl/>
        <w:spacing w:line="360" w:lineRule="auto"/>
        <w:ind w:firstLine="0"/>
        <w:rPr>
          <w:rStyle w:val="FontStyle22"/>
          <w:rFonts w:ascii="Times New Roman" w:hAnsi="Times New Roman" w:cs="Times New Roman"/>
          <w:sz w:val="28"/>
          <w:szCs w:val="28"/>
          <w:lang w:val="en-US" w:eastAsia="en-US"/>
        </w:rPr>
      </w:pPr>
      <w:r w:rsidRPr="00BE6162">
        <w:rPr>
          <w:rStyle w:val="FontStyle22"/>
          <w:rFonts w:ascii="Times New Roman" w:hAnsi="Times New Roman" w:cs="Times New Roman"/>
          <w:sz w:val="28"/>
          <w:szCs w:val="28"/>
          <w:lang w:val="en-US" w:eastAsia="en-US"/>
        </w:rPr>
        <w:t xml:space="preserve">E  The Real </w:t>
      </w:r>
      <w:proofErr w:type="gramStart"/>
      <w:r w:rsidRPr="00BE6162">
        <w:rPr>
          <w:rStyle w:val="FontStyle22"/>
          <w:rFonts w:ascii="Times New Roman" w:hAnsi="Times New Roman" w:cs="Times New Roman"/>
          <w:sz w:val="28"/>
          <w:szCs w:val="28"/>
          <w:lang w:val="en-US" w:eastAsia="en-US"/>
        </w:rPr>
        <w:t>London</w:t>
      </w:r>
      <w:r w:rsidR="00614E70" w:rsidRPr="00614E70">
        <w:rPr>
          <w:rStyle w:val="FontStyle22"/>
          <w:rFonts w:ascii="Times New Roman" w:hAnsi="Times New Roman" w:cs="Times New Roman"/>
          <w:sz w:val="28"/>
          <w:szCs w:val="28"/>
          <w:lang w:val="en-US" w:eastAsia="en-US"/>
        </w:rPr>
        <w:t xml:space="preserve"> </w:t>
      </w:r>
      <w:r w:rsidRPr="00BE6162">
        <w:rPr>
          <w:rStyle w:val="FontStyle22"/>
          <w:rFonts w:ascii="Times New Roman" w:hAnsi="Times New Roman" w:cs="Times New Roman"/>
          <w:sz w:val="28"/>
          <w:szCs w:val="28"/>
          <w:lang w:val="en-US" w:eastAsia="en-US"/>
        </w:rPr>
        <w:t xml:space="preserve"> </w:t>
      </w:r>
      <w:proofErr w:type="spellStart"/>
      <w:r w:rsidRPr="00BE6162">
        <w:rPr>
          <w:rStyle w:val="FontStyle22"/>
          <w:rFonts w:ascii="Times New Roman" w:hAnsi="Times New Roman" w:cs="Times New Roman"/>
          <w:sz w:val="28"/>
          <w:szCs w:val="28"/>
          <w:lang w:val="en-US" w:eastAsia="en-US"/>
        </w:rPr>
        <w:t>Eastenders</w:t>
      </w:r>
      <w:proofErr w:type="spellEnd"/>
      <w:proofErr w:type="gramEnd"/>
      <w:r w:rsidR="00614E70" w:rsidRPr="00614E70">
        <w:rPr>
          <w:rStyle w:val="FontStyle22"/>
          <w:rFonts w:ascii="Times New Roman" w:hAnsi="Times New Roman" w:cs="Times New Roman"/>
          <w:sz w:val="28"/>
          <w:szCs w:val="28"/>
          <w:lang w:val="en-US" w:eastAsia="en-US"/>
        </w:rPr>
        <w:t xml:space="preserve"> </w:t>
      </w:r>
      <w:r w:rsidRPr="00BE6162">
        <w:rPr>
          <w:rStyle w:val="FontStyle22"/>
          <w:rFonts w:ascii="Times New Roman" w:hAnsi="Times New Roman" w:cs="Times New Roman"/>
          <w:sz w:val="28"/>
          <w:szCs w:val="28"/>
          <w:lang w:val="en-US" w:eastAsia="en-US"/>
        </w:rPr>
        <w:t xml:space="preserve"> - The Old Jewish Quarter</w:t>
      </w:r>
    </w:p>
    <w:p w:rsidR="0086090C" w:rsidRPr="00B60B07" w:rsidRDefault="0086090C" w:rsidP="00B60B07">
      <w:pPr>
        <w:pStyle w:val="Style5"/>
        <w:widowControl/>
        <w:spacing w:line="360" w:lineRule="auto"/>
        <w:ind w:left="19" w:hanging="10"/>
        <w:rPr>
          <w:rStyle w:val="FontStyle21"/>
          <w:b w:val="0"/>
          <w:sz w:val="28"/>
          <w:szCs w:val="28"/>
          <w:lang w:val="en-US" w:eastAsia="en-US"/>
        </w:rPr>
      </w:pPr>
      <w:r w:rsidRPr="00B60B07">
        <w:rPr>
          <w:rStyle w:val="FontStyle21"/>
          <w:b w:val="0"/>
          <w:sz w:val="28"/>
          <w:szCs w:val="28"/>
          <w:lang w:val="en-US" w:eastAsia="en-US"/>
        </w:rPr>
        <w:t>T</w:t>
      </w:r>
      <w:r>
        <w:rPr>
          <w:rStyle w:val="FontStyle21"/>
          <w:b w:val="0"/>
          <w:sz w:val="28"/>
          <w:szCs w:val="28"/>
          <w:lang w:val="en-US" w:eastAsia="en-US"/>
        </w:rPr>
        <w:t>uesdays</w:t>
      </w:r>
      <w:r w:rsidRPr="003425D2">
        <w:rPr>
          <w:rStyle w:val="FontStyle21"/>
          <w:b w:val="0"/>
          <w:sz w:val="28"/>
          <w:szCs w:val="28"/>
          <w:lang w:val="en-US" w:eastAsia="en-US"/>
        </w:rPr>
        <w:t xml:space="preserve">11.00 </w:t>
      </w:r>
      <w:proofErr w:type="gramStart"/>
      <w:r w:rsidRPr="00B60B07">
        <w:rPr>
          <w:rStyle w:val="FontStyle21"/>
          <w:b w:val="0"/>
          <w:sz w:val="28"/>
          <w:szCs w:val="28"/>
          <w:lang w:val="en-US" w:eastAsia="en-US"/>
        </w:rPr>
        <w:t>am</w:t>
      </w:r>
      <w:proofErr w:type="gramEnd"/>
    </w:p>
    <w:p w:rsidR="0086090C" w:rsidRDefault="0086090C" w:rsidP="00B60B07">
      <w:pPr>
        <w:pStyle w:val="Style3"/>
        <w:widowControl/>
        <w:spacing w:line="360" w:lineRule="auto"/>
        <w:ind w:left="14" w:hanging="10"/>
        <w:rPr>
          <w:rStyle w:val="FontStyle22"/>
          <w:rFonts w:ascii="Times New Roman" w:hAnsi="Times New Roman" w:cs="Times New Roman"/>
          <w:b w:val="0"/>
          <w:sz w:val="28"/>
          <w:szCs w:val="28"/>
          <w:lang w:val="en-US" w:eastAsia="en-US"/>
        </w:rPr>
      </w:pPr>
      <w:r w:rsidRPr="00B60B07">
        <w:rPr>
          <w:rStyle w:val="FontStyle19"/>
          <w:b w:val="0"/>
          <w:sz w:val="28"/>
          <w:szCs w:val="28"/>
          <w:lang w:val="en-US" w:eastAsia="en-US"/>
        </w:rPr>
        <w:t xml:space="preserve">A </w:t>
      </w:r>
      <w:r w:rsidRPr="00B60B07">
        <w:rPr>
          <w:rStyle w:val="FontStyle21"/>
          <w:b w:val="0"/>
          <w:sz w:val="28"/>
          <w:szCs w:val="28"/>
          <w:lang w:val="en-US" w:eastAsia="en-US"/>
        </w:rPr>
        <w:t xml:space="preserve">popular T.V. soap opera draws upon a deeper reality and tradition which exists in the East End of London. A characterful area, it still echoes the 19th century when it was the established Jewish quarter and when Jack the Ripper prowled its alleys. Discover the history of the Jews in London, and the rich </w:t>
      </w:r>
      <w:proofErr w:type="spellStart"/>
      <w:r w:rsidRPr="00B60B07">
        <w:rPr>
          <w:rStyle w:val="FontStyle21"/>
          <w:b w:val="0"/>
          <w:sz w:val="28"/>
          <w:szCs w:val="28"/>
          <w:lang w:val="en-US" w:eastAsia="en-US"/>
        </w:rPr>
        <w:t>colour</w:t>
      </w:r>
      <w:proofErr w:type="spellEnd"/>
      <w:r w:rsidRPr="00B60B07">
        <w:rPr>
          <w:rStyle w:val="FontStyle21"/>
          <w:b w:val="0"/>
          <w:sz w:val="28"/>
          <w:szCs w:val="28"/>
          <w:lang w:val="en-US" w:eastAsia="en-US"/>
        </w:rPr>
        <w:t xml:space="preserve"> and texture of a fascinating district not</w:t>
      </w:r>
      <w:r w:rsidR="00614E70" w:rsidRPr="00614E70">
        <w:rPr>
          <w:rStyle w:val="FontStyle21"/>
          <w:b w:val="0"/>
          <w:sz w:val="28"/>
          <w:szCs w:val="28"/>
          <w:lang w:val="en-US" w:eastAsia="en-US"/>
        </w:rPr>
        <w:t xml:space="preserve"> </w:t>
      </w:r>
      <w:r w:rsidRPr="00BE6162">
        <w:rPr>
          <w:rStyle w:val="20"/>
          <w:rFonts w:ascii="Times New Roman" w:hAnsi="Times New Roman" w:cs="Times New Roman"/>
          <w:b w:val="0"/>
          <w:color w:val="auto"/>
          <w:sz w:val="28"/>
          <w:szCs w:val="28"/>
          <w:lang w:val="en-US" w:eastAsia="en-US"/>
        </w:rPr>
        <w:t>normally seen by visitors</w:t>
      </w:r>
      <w:r>
        <w:rPr>
          <w:rStyle w:val="FontStyle22"/>
          <w:rFonts w:ascii="Times New Roman" w:hAnsi="Times New Roman" w:cs="Times New Roman"/>
          <w:b w:val="0"/>
          <w:sz w:val="28"/>
          <w:szCs w:val="28"/>
          <w:lang w:val="en-US" w:eastAsia="en-US"/>
        </w:rPr>
        <w:t>.</w:t>
      </w:r>
    </w:p>
    <w:p w:rsidR="0086090C" w:rsidRPr="00BE6162" w:rsidRDefault="0086090C" w:rsidP="00B60B07">
      <w:pPr>
        <w:pStyle w:val="Style3"/>
        <w:widowControl/>
        <w:spacing w:line="360" w:lineRule="auto"/>
        <w:ind w:left="14" w:hanging="10"/>
        <w:rPr>
          <w:rStyle w:val="FontStyle22"/>
          <w:rFonts w:ascii="Times New Roman" w:hAnsi="Times New Roman" w:cs="Times New Roman"/>
          <w:sz w:val="28"/>
          <w:szCs w:val="28"/>
          <w:lang w:val="en-US" w:eastAsia="en-US"/>
        </w:rPr>
      </w:pPr>
      <w:r w:rsidRPr="00BE6162">
        <w:rPr>
          <w:rStyle w:val="FontStyle22"/>
          <w:rFonts w:ascii="Times New Roman" w:hAnsi="Times New Roman" w:cs="Times New Roman"/>
          <w:sz w:val="28"/>
          <w:szCs w:val="28"/>
          <w:lang w:val="en-US" w:eastAsia="en-US"/>
        </w:rPr>
        <w:t>F  The Jack the Ripper Murder Trail</w:t>
      </w:r>
    </w:p>
    <w:p w:rsidR="0086090C" w:rsidRPr="00B60B07" w:rsidRDefault="0086090C" w:rsidP="00B60B07">
      <w:pPr>
        <w:pStyle w:val="Style5"/>
        <w:widowControl/>
        <w:spacing w:line="360" w:lineRule="auto"/>
        <w:ind w:left="10" w:hanging="10"/>
        <w:rPr>
          <w:rStyle w:val="FontStyle21"/>
          <w:b w:val="0"/>
          <w:sz w:val="28"/>
          <w:szCs w:val="28"/>
          <w:lang w:val="en-US" w:eastAsia="en-US"/>
        </w:rPr>
      </w:pPr>
      <w:r w:rsidRPr="00B60B07">
        <w:rPr>
          <w:rStyle w:val="FontStyle21"/>
          <w:b w:val="0"/>
          <w:sz w:val="28"/>
          <w:szCs w:val="28"/>
          <w:lang w:val="en-US" w:eastAsia="en-US"/>
        </w:rPr>
        <w:t>T</w:t>
      </w:r>
      <w:r>
        <w:rPr>
          <w:rStyle w:val="FontStyle21"/>
          <w:b w:val="0"/>
          <w:sz w:val="28"/>
          <w:szCs w:val="28"/>
          <w:lang w:val="en-US" w:eastAsia="en-US"/>
        </w:rPr>
        <w:t>uesdays</w:t>
      </w:r>
      <w:r w:rsidRPr="00B60B07">
        <w:rPr>
          <w:rStyle w:val="FontStyle21"/>
          <w:b w:val="0"/>
          <w:sz w:val="28"/>
          <w:szCs w:val="28"/>
          <w:lang w:val="en-US" w:eastAsia="en-US"/>
        </w:rPr>
        <w:t xml:space="preserve"> 7.30 pm</w:t>
      </w:r>
    </w:p>
    <w:p w:rsidR="0086090C" w:rsidRPr="00B60B07" w:rsidRDefault="0086090C" w:rsidP="00B60B07">
      <w:pPr>
        <w:pStyle w:val="Style5"/>
        <w:widowControl/>
        <w:spacing w:line="360" w:lineRule="auto"/>
        <w:ind w:left="10" w:hanging="10"/>
        <w:rPr>
          <w:rStyle w:val="FontStyle21"/>
          <w:b w:val="0"/>
          <w:sz w:val="28"/>
          <w:szCs w:val="28"/>
          <w:lang w:val="en-US" w:eastAsia="en-US"/>
        </w:rPr>
      </w:pPr>
      <w:r w:rsidRPr="00B60B07">
        <w:rPr>
          <w:rStyle w:val="FontStyle21"/>
          <w:b w:val="0"/>
          <w:sz w:val="28"/>
          <w:szCs w:val="28"/>
          <w:lang w:val="en-US" w:eastAsia="en-US"/>
        </w:rPr>
        <w:t>Travel back to the Autumn of 1888 when a series of brutal murders struck terror and panic into the hearts of Londoners. Although his identity was never discovered, the murderer became known as Jack the Ripper. On this walk we will follow his trail of blood and mayhem through the streets of London's Whitechapel and learn of the horrible manner in which he butchered his victims. Placing the murders against the back</w:t>
      </w:r>
      <w:r w:rsidRPr="00B60B07">
        <w:rPr>
          <w:rStyle w:val="FontStyle21"/>
          <w:b w:val="0"/>
          <w:sz w:val="28"/>
          <w:szCs w:val="28"/>
          <w:lang w:val="en-US" w:eastAsia="en-US"/>
        </w:rPr>
        <w:softHyphen/>
        <w:t>ground of their time, we will examine the evidence and the fascinating theories which surround the identity of Jack the Ripper!</w:t>
      </w:r>
    </w:p>
    <w:p w:rsidR="0086090C" w:rsidRPr="00BE6162" w:rsidRDefault="0086090C" w:rsidP="00B60B07">
      <w:pPr>
        <w:pStyle w:val="Style3"/>
        <w:widowControl/>
        <w:spacing w:line="360" w:lineRule="auto"/>
        <w:ind w:hanging="10"/>
        <w:rPr>
          <w:rStyle w:val="FontStyle22"/>
          <w:rFonts w:ascii="Times New Roman" w:hAnsi="Times New Roman" w:cs="Times New Roman"/>
          <w:sz w:val="28"/>
          <w:szCs w:val="28"/>
          <w:lang w:val="en-US" w:eastAsia="en-US"/>
        </w:rPr>
      </w:pPr>
      <w:r w:rsidRPr="00BE6162">
        <w:rPr>
          <w:rStyle w:val="FontStyle22"/>
          <w:rFonts w:ascii="Times New Roman" w:hAnsi="Times New Roman" w:cs="Times New Roman"/>
          <w:sz w:val="28"/>
          <w:szCs w:val="28"/>
          <w:lang w:val="en-US" w:eastAsia="en-US"/>
        </w:rPr>
        <w:t>G  London's Theatre</w:t>
      </w:r>
      <w:r w:rsidR="00614E70" w:rsidRPr="00614E70">
        <w:rPr>
          <w:rStyle w:val="FontStyle22"/>
          <w:rFonts w:ascii="Times New Roman" w:hAnsi="Times New Roman" w:cs="Times New Roman"/>
          <w:sz w:val="28"/>
          <w:szCs w:val="28"/>
          <w:lang w:val="en-US" w:eastAsia="en-US"/>
        </w:rPr>
        <w:t xml:space="preserve"> </w:t>
      </w:r>
      <w:r w:rsidRPr="00BE6162">
        <w:rPr>
          <w:rStyle w:val="FontStyle22"/>
          <w:rFonts w:ascii="Times New Roman" w:hAnsi="Times New Roman" w:cs="Times New Roman"/>
          <w:sz w:val="28"/>
          <w:szCs w:val="28"/>
          <w:lang w:val="en-US" w:eastAsia="en-US"/>
        </w:rPr>
        <w:t>land Past and Present</w:t>
      </w:r>
    </w:p>
    <w:p w:rsidR="0086090C" w:rsidRPr="00B60B07" w:rsidRDefault="0086090C" w:rsidP="00B60B07">
      <w:pPr>
        <w:pStyle w:val="Style5"/>
        <w:widowControl/>
        <w:spacing w:line="360" w:lineRule="auto"/>
        <w:ind w:hanging="10"/>
        <w:rPr>
          <w:rStyle w:val="FontStyle21"/>
          <w:b w:val="0"/>
          <w:sz w:val="28"/>
          <w:szCs w:val="28"/>
          <w:lang w:val="en-US" w:eastAsia="en-US"/>
        </w:rPr>
      </w:pPr>
      <w:r w:rsidRPr="00B60B07">
        <w:rPr>
          <w:rStyle w:val="FontStyle21"/>
          <w:b w:val="0"/>
          <w:sz w:val="28"/>
          <w:szCs w:val="28"/>
          <w:lang w:val="en-US" w:eastAsia="en-US"/>
        </w:rPr>
        <w:t>T</w:t>
      </w:r>
      <w:r>
        <w:rPr>
          <w:rStyle w:val="FontStyle21"/>
          <w:b w:val="0"/>
          <w:sz w:val="28"/>
          <w:szCs w:val="28"/>
          <w:lang w:val="en-US" w:eastAsia="en-US"/>
        </w:rPr>
        <w:t xml:space="preserve">uesday </w:t>
      </w:r>
      <w:r w:rsidRPr="00B60B07">
        <w:rPr>
          <w:rStyle w:val="FontStyle21"/>
          <w:b w:val="0"/>
          <w:sz w:val="28"/>
          <w:szCs w:val="28"/>
          <w:lang w:val="en-US" w:eastAsia="en-US"/>
        </w:rPr>
        <w:t>2.00 pm</w:t>
      </w:r>
    </w:p>
    <w:p w:rsidR="0086090C" w:rsidRPr="00B60B07" w:rsidRDefault="0086090C" w:rsidP="00B60B07">
      <w:pPr>
        <w:pStyle w:val="Style5"/>
        <w:widowControl/>
        <w:spacing w:line="360" w:lineRule="auto"/>
        <w:ind w:left="5" w:hanging="10"/>
        <w:rPr>
          <w:rStyle w:val="FontStyle21"/>
          <w:b w:val="0"/>
          <w:sz w:val="28"/>
          <w:szCs w:val="28"/>
          <w:lang w:val="en-US" w:eastAsia="en-US"/>
        </w:rPr>
      </w:pPr>
      <w:r w:rsidRPr="00B60B07">
        <w:rPr>
          <w:rStyle w:val="FontStyle19"/>
          <w:b w:val="0"/>
          <w:sz w:val="28"/>
          <w:szCs w:val="28"/>
          <w:lang w:val="en-US" w:eastAsia="en-US"/>
        </w:rPr>
        <w:t xml:space="preserve">London </w:t>
      </w:r>
      <w:r w:rsidRPr="00B60B07">
        <w:rPr>
          <w:rStyle w:val="FontStyle21"/>
          <w:b w:val="0"/>
          <w:sz w:val="28"/>
          <w:szCs w:val="28"/>
          <w:lang w:val="en-US" w:eastAsia="en-US"/>
        </w:rPr>
        <w:t xml:space="preserve">theatre has a reputation second to none. Our tour, led of course by an actress, </w:t>
      </w:r>
      <w:proofErr w:type="spellStart"/>
      <w:r w:rsidRPr="00B60B07">
        <w:rPr>
          <w:rStyle w:val="FontStyle21"/>
          <w:b w:val="0"/>
          <w:sz w:val="28"/>
          <w:szCs w:val="28"/>
          <w:lang w:val="en-US" w:eastAsia="en-US"/>
        </w:rPr>
        <w:t>centres</w:t>
      </w:r>
      <w:proofErr w:type="spellEnd"/>
      <w:r w:rsidRPr="00B60B07">
        <w:rPr>
          <w:rStyle w:val="FontStyle21"/>
          <w:b w:val="0"/>
          <w:sz w:val="28"/>
          <w:szCs w:val="28"/>
          <w:lang w:val="en-US" w:eastAsia="en-US"/>
        </w:rPr>
        <w:t xml:space="preserve"> on the Covent Garden area and visits the West End's oldest and newest theatres. Among the dramatis personae, great names like Kemble, Keen, Garrick and Irving rub shoulders with the blind man who knew 3,000 thieves by </w:t>
      </w:r>
      <w:r w:rsidRPr="00B60B07">
        <w:rPr>
          <w:rStyle w:val="FontStyle21"/>
          <w:b w:val="0"/>
          <w:sz w:val="28"/>
          <w:szCs w:val="28"/>
          <w:lang w:val="en-US" w:eastAsia="en-US"/>
        </w:rPr>
        <w:lastRenderedPageBreak/>
        <w:t>their voices. Backdrops include the haunt of a much loved theatrical ghost, and the hidden restaurant where the stars of today go to relax after the show.</w:t>
      </w:r>
    </w:p>
    <w:p w:rsidR="0086090C" w:rsidRPr="00BE6162" w:rsidRDefault="0086090C" w:rsidP="00B60B07">
      <w:pPr>
        <w:pStyle w:val="Style3"/>
        <w:widowControl/>
        <w:spacing w:line="360" w:lineRule="auto"/>
        <w:ind w:hanging="10"/>
        <w:rPr>
          <w:rStyle w:val="FontStyle22"/>
          <w:rFonts w:ascii="Times New Roman" w:hAnsi="Times New Roman" w:cs="Times New Roman"/>
          <w:sz w:val="28"/>
          <w:szCs w:val="28"/>
          <w:lang w:val="en-US" w:eastAsia="en-US"/>
        </w:rPr>
      </w:pPr>
      <w:r w:rsidRPr="00BE6162">
        <w:rPr>
          <w:rStyle w:val="FontStyle22"/>
          <w:rFonts w:ascii="Times New Roman" w:hAnsi="Times New Roman" w:cs="Times New Roman"/>
          <w:sz w:val="28"/>
          <w:szCs w:val="28"/>
          <w:lang w:val="en-US" w:eastAsia="en-US"/>
        </w:rPr>
        <w:t>H  Pirates, Smugglers and Pressgangs</w:t>
      </w:r>
    </w:p>
    <w:p w:rsidR="0086090C" w:rsidRPr="00B60B07" w:rsidRDefault="0086090C" w:rsidP="00B60B07">
      <w:pPr>
        <w:pStyle w:val="Style5"/>
        <w:widowControl/>
        <w:spacing w:line="360" w:lineRule="auto"/>
        <w:ind w:left="10" w:hanging="10"/>
        <w:rPr>
          <w:rStyle w:val="FontStyle21"/>
          <w:b w:val="0"/>
          <w:sz w:val="28"/>
          <w:szCs w:val="28"/>
          <w:lang w:val="en-US" w:eastAsia="en-US"/>
        </w:rPr>
      </w:pPr>
      <w:r w:rsidRPr="00B60B07">
        <w:rPr>
          <w:rStyle w:val="FontStyle21"/>
          <w:b w:val="0"/>
          <w:sz w:val="28"/>
          <w:szCs w:val="28"/>
          <w:lang w:val="en-US" w:eastAsia="en-US"/>
        </w:rPr>
        <w:t>A D</w:t>
      </w:r>
      <w:r>
        <w:rPr>
          <w:rStyle w:val="FontStyle21"/>
          <w:b w:val="0"/>
          <w:sz w:val="28"/>
          <w:szCs w:val="28"/>
          <w:lang w:val="en-US" w:eastAsia="en-US"/>
        </w:rPr>
        <w:t xml:space="preserve">ocklands </w:t>
      </w:r>
      <w:r w:rsidRPr="00B60B07">
        <w:rPr>
          <w:rStyle w:val="FontStyle21"/>
          <w:b w:val="0"/>
          <w:sz w:val="28"/>
          <w:szCs w:val="28"/>
          <w:lang w:val="en-US" w:eastAsia="en-US"/>
        </w:rPr>
        <w:t>P</w:t>
      </w:r>
      <w:r>
        <w:rPr>
          <w:rStyle w:val="FontStyle21"/>
          <w:b w:val="0"/>
          <w:sz w:val="28"/>
          <w:szCs w:val="28"/>
          <w:lang w:val="en-US" w:eastAsia="en-US"/>
        </w:rPr>
        <w:t>ub</w:t>
      </w:r>
      <w:r w:rsidRPr="00B60B07">
        <w:rPr>
          <w:rStyle w:val="FontStyle21"/>
          <w:b w:val="0"/>
          <w:sz w:val="28"/>
          <w:szCs w:val="28"/>
          <w:lang w:val="en-US" w:eastAsia="en-US"/>
        </w:rPr>
        <w:t xml:space="preserve"> W</w:t>
      </w:r>
      <w:r>
        <w:rPr>
          <w:rStyle w:val="FontStyle21"/>
          <w:b w:val="0"/>
          <w:sz w:val="28"/>
          <w:szCs w:val="28"/>
          <w:lang w:val="en-US" w:eastAsia="en-US"/>
        </w:rPr>
        <w:t>alk</w:t>
      </w:r>
    </w:p>
    <w:p w:rsidR="0086090C" w:rsidRPr="00B60B07" w:rsidRDefault="0086090C" w:rsidP="00B60B07">
      <w:pPr>
        <w:pStyle w:val="Style5"/>
        <w:widowControl/>
        <w:spacing w:line="360" w:lineRule="auto"/>
        <w:ind w:left="5" w:hanging="10"/>
        <w:rPr>
          <w:rStyle w:val="FontStyle21"/>
          <w:b w:val="0"/>
          <w:sz w:val="28"/>
          <w:szCs w:val="28"/>
          <w:lang w:val="en-US" w:eastAsia="en-US"/>
        </w:rPr>
      </w:pPr>
      <w:r w:rsidRPr="00B60B07">
        <w:rPr>
          <w:rStyle w:val="FontStyle19"/>
          <w:b w:val="0"/>
          <w:sz w:val="28"/>
          <w:szCs w:val="28"/>
          <w:lang w:val="en-US" w:eastAsia="en-US"/>
        </w:rPr>
        <w:t xml:space="preserve">A </w:t>
      </w:r>
      <w:r w:rsidRPr="00B60B07">
        <w:rPr>
          <w:rStyle w:val="FontStyle21"/>
          <w:b w:val="0"/>
          <w:sz w:val="28"/>
          <w:szCs w:val="28"/>
          <w:lang w:val="en-US" w:eastAsia="en-US"/>
        </w:rPr>
        <w:t xml:space="preserve">walk through a section of rapidly changing Docklands, recalling </w:t>
      </w:r>
      <w:proofErr w:type="gramStart"/>
      <w:r w:rsidRPr="00B60B07">
        <w:rPr>
          <w:rStyle w:val="FontStyle21"/>
          <w:b w:val="0"/>
          <w:sz w:val="28"/>
          <w:szCs w:val="28"/>
          <w:lang w:val="en-US" w:eastAsia="en-US"/>
        </w:rPr>
        <w:t>its</w:t>
      </w:r>
      <w:r w:rsidR="00614E70" w:rsidRPr="00614E70">
        <w:rPr>
          <w:rStyle w:val="FontStyle21"/>
          <w:b w:val="0"/>
          <w:sz w:val="28"/>
          <w:szCs w:val="28"/>
          <w:lang w:val="en-US" w:eastAsia="en-US"/>
        </w:rPr>
        <w:t xml:space="preserve"> </w:t>
      </w:r>
      <w:r w:rsidRPr="00B60B07">
        <w:rPr>
          <w:rStyle w:val="FontStyle21"/>
          <w:b w:val="0"/>
          <w:sz w:val="28"/>
          <w:szCs w:val="28"/>
          <w:lang w:val="en-US" w:eastAsia="en-US"/>
        </w:rPr>
        <w:t xml:space="preserve"> </w:t>
      </w:r>
      <w:proofErr w:type="spellStart"/>
      <w:r w:rsidRPr="00B60B07">
        <w:rPr>
          <w:rStyle w:val="FontStyle21"/>
          <w:b w:val="0"/>
          <w:sz w:val="28"/>
          <w:szCs w:val="28"/>
          <w:lang w:val="en-US" w:eastAsia="en-US"/>
        </w:rPr>
        <w:t>colourful</w:t>
      </w:r>
      <w:proofErr w:type="spellEnd"/>
      <w:proofErr w:type="gramEnd"/>
      <w:r w:rsidRPr="00B60B07">
        <w:rPr>
          <w:rStyle w:val="FontStyle21"/>
          <w:b w:val="0"/>
          <w:sz w:val="28"/>
          <w:szCs w:val="28"/>
          <w:lang w:val="en-US" w:eastAsia="en-US"/>
        </w:rPr>
        <w:t xml:space="preserve"> history and visiting some of its historic pubs. We will finish at the famous </w:t>
      </w:r>
      <w:r w:rsidRPr="00B60B07">
        <w:rPr>
          <w:rStyle w:val="FontStyle23"/>
          <w:sz w:val="28"/>
          <w:szCs w:val="28"/>
          <w:lang w:val="en-US" w:eastAsia="en-US"/>
        </w:rPr>
        <w:t xml:space="preserve">Prospect </w:t>
      </w:r>
      <w:proofErr w:type="gramStart"/>
      <w:r w:rsidRPr="00B60B07">
        <w:rPr>
          <w:rStyle w:val="FontStyle23"/>
          <w:sz w:val="28"/>
          <w:szCs w:val="28"/>
          <w:lang w:val="en-US" w:eastAsia="en-US"/>
        </w:rPr>
        <w:t xml:space="preserve">of </w:t>
      </w:r>
      <w:r w:rsidR="00614E70" w:rsidRPr="00614E70">
        <w:rPr>
          <w:rStyle w:val="FontStyle23"/>
          <w:sz w:val="28"/>
          <w:szCs w:val="28"/>
          <w:lang w:val="en-US" w:eastAsia="en-US"/>
        </w:rPr>
        <w:t xml:space="preserve"> </w:t>
      </w:r>
      <w:proofErr w:type="spellStart"/>
      <w:r w:rsidRPr="00B60B07">
        <w:rPr>
          <w:rStyle w:val="FontStyle23"/>
          <w:sz w:val="28"/>
          <w:szCs w:val="28"/>
          <w:lang w:val="en-US" w:eastAsia="en-US"/>
        </w:rPr>
        <w:t>Whitby</w:t>
      </w:r>
      <w:proofErr w:type="spellEnd"/>
      <w:proofErr w:type="gramEnd"/>
      <w:r w:rsidRPr="00B60B07">
        <w:rPr>
          <w:rStyle w:val="FontStyle23"/>
          <w:sz w:val="28"/>
          <w:szCs w:val="28"/>
          <w:lang w:val="en-US" w:eastAsia="en-US"/>
        </w:rPr>
        <w:t>,</w:t>
      </w:r>
      <w:r w:rsidR="00614E70" w:rsidRPr="00614E70">
        <w:rPr>
          <w:rStyle w:val="FontStyle23"/>
          <w:sz w:val="28"/>
          <w:szCs w:val="28"/>
          <w:lang w:val="en-US" w:eastAsia="en-US"/>
        </w:rPr>
        <w:t xml:space="preserve"> </w:t>
      </w:r>
      <w:r w:rsidRPr="00B60B07">
        <w:rPr>
          <w:rStyle w:val="FontStyle23"/>
          <w:sz w:val="28"/>
          <w:szCs w:val="28"/>
          <w:lang w:val="en-US" w:eastAsia="en-US"/>
        </w:rPr>
        <w:t xml:space="preserve"> </w:t>
      </w:r>
      <w:r w:rsidRPr="00B60B07">
        <w:rPr>
          <w:rStyle w:val="FontStyle21"/>
          <w:b w:val="0"/>
          <w:sz w:val="28"/>
          <w:szCs w:val="28"/>
          <w:lang w:val="en-US" w:eastAsia="en-US"/>
        </w:rPr>
        <w:t xml:space="preserve">London's oldest riverside pub. Along the way we explore St. Katherine's </w:t>
      </w:r>
      <w:r w:rsidR="00614E70" w:rsidRPr="00614E70">
        <w:rPr>
          <w:rStyle w:val="FontStyle21"/>
          <w:b w:val="0"/>
          <w:sz w:val="28"/>
          <w:szCs w:val="28"/>
          <w:lang w:val="en-US" w:eastAsia="en-US"/>
        </w:rPr>
        <w:t xml:space="preserve"> </w:t>
      </w:r>
      <w:r w:rsidRPr="00B60B07">
        <w:rPr>
          <w:rStyle w:val="FontStyle21"/>
          <w:b w:val="0"/>
          <w:sz w:val="28"/>
          <w:szCs w:val="28"/>
          <w:lang w:val="en-US" w:eastAsia="en-US"/>
        </w:rPr>
        <w:t xml:space="preserve">Dock, recall the heavy bombing of this area in World War II, hear tales of villains and </w:t>
      </w:r>
      <w:proofErr w:type="spellStart"/>
      <w:r w:rsidRPr="00B60B07">
        <w:rPr>
          <w:rStyle w:val="FontStyle21"/>
          <w:b w:val="0"/>
          <w:sz w:val="28"/>
          <w:szCs w:val="28"/>
          <w:lang w:val="en-US" w:eastAsia="en-US"/>
        </w:rPr>
        <w:t>skulduggery</w:t>
      </w:r>
      <w:proofErr w:type="spellEnd"/>
      <w:r w:rsidRPr="00B60B07">
        <w:rPr>
          <w:rStyle w:val="FontStyle21"/>
          <w:b w:val="0"/>
          <w:sz w:val="28"/>
          <w:szCs w:val="28"/>
          <w:lang w:val="en-US" w:eastAsia="en-US"/>
        </w:rPr>
        <w:t xml:space="preserve">, and answer such burning questions as: who were the </w:t>
      </w:r>
      <w:r w:rsidRPr="00B60B07">
        <w:rPr>
          <w:rStyle w:val="FontStyle23"/>
          <w:sz w:val="28"/>
          <w:szCs w:val="28"/>
          <w:lang w:val="en-US" w:eastAsia="en-US"/>
        </w:rPr>
        <w:t xml:space="preserve">"sailors' wives" </w:t>
      </w:r>
      <w:r w:rsidRPr="00B60B07">
        <w:rPr>
          <w:rStyle w:val="FontStyle21"/>
          <w:b w:val="0"/>
          <w:sz w:val="28"/>
          <w:szCs w:val="28"/>
          <w:lang w:val="en-US" w:eastAsia="en-US"/>
        </w:rPr>
        <w:t>and what were the whoppers of</w:t>
      </w:r>
      <w:r w:rsidR="00614E70" w:rsidRPr="00614E70">
        <w:rPr>
          <w:rStyle w:val="FontStyle21"/>
          <w:b w:val="0"/>
          <w:sz w:val="28"/>
          <w:szCs w:val="28"/>
          <w:lang w:val="en-US" w:eastAsia="en-US"/>
        </w:rPr>
        <w:t xml:space="preserve"> </w:t>
      </w:r>
      <w:r w:rsidRPr="00B60B07">
        <w:rPr>
          <w:rStyle w:val="FontStyle21"/>
          <w:b w:val="0"/>
          <w:sz w:val="28"/>
          <w:szCs w:val="28"/>
          <w:lang w:val="en-US" w:eastAsia="en-US"/>
        </w:rPr>
        <w:t xml:space="preserve"> </w:t>
      </w:r>
      <w:proofErr w:type="spellStart"/>
      <w:r w:rsidRPr="00B60B07">
        <w:rPr>
          <w:rStyle w:val="FontStyle21"/>
          <w:b w:val="0"/>
          <w:sz w:val="28"/>
          <w:szCs w:val="28"/>
          <w:lang w:val="en-US" w:eastAsia="en-US"/>
        </w:rPr>
        <w:t>Wapping</w:t>
      </w:r>
      <w:proofErr w:type="spellEnd"/>
      <w:r w:rsidRPr="00B60B07">
        <w:rPr>
          <w:rStyle w:val="FontStyle21"/>
          <w:b w:val="0"/>
          <w:sz w:val="28"/>
          <w:szCs w:val="28"/>
          <w:lang w:val="en-US" w:eastAsia="en-US"/>
        </w:rPr>
        <w:t>?</w:t>
      </w:r>
    </w:p>
    <w:p w:rsidR="0086090C" w:rsidRPr="00F8274A" w:rsidRDefault="0086090C" w:rsidP="00B60B07">
      <w:pPr>
        <w:widowControl w:val="0"/>
        <w:spacing w:after="0" w:line="240" w:lineRule="auto"/>
        <w:rPr>
          <w:rFonts w:ascii="Times New Roman" w:hAnsi="Times New Roman" w:cs="Times New Roman"/>
          <w:b/>
          <w:sz w:val="28"/>
          <w:lang w:val="en-US" w:eastAsia="ru-RU"/>
        </w:rPr>
      </w:pPr>
    </w:p>
    <w:p w:rsidR="0086090C" w:rsidRDefault="0086090C" w:rsidP="006641DE">
      <w:pPr>
        <w:widowControl w:val="0"/>
        <w:spacing w:after="0" w:line="300" w:lineRule="auto"/>
        <w:jc w:val="center"/>
        <w:rPr>
          <w:rFonts w:ascii="Times New Roman" w:hAnsi="Times New Roman" w:cs="Times New Roman"/>
          <w:b/>
          <w:sz w:val="28"/>
          <w:lang w:val="en-US" w:eastAsia="ru-RU"/>
        </w:rPr>
      </w:pPr>
      <w:r w:rsidRPr="00F8274A">
        <w:rPr>
          <w:rFonts w:ascii="Times New Roman" w:hAnsi="Times New Roman" w:cs="Times New Roman"/>
          <w:b/>
          <w:sz w:val="28"/>
          <w:lang w:val="en-US" w:eastAsia="ru-RU"/>
        </w:rPr>
        <w:t>Transfer your answers to the answer sheet!</w:t>
      </w:r>
    </w:p>
    <w:p w:rsidR="0086090C" w:rsidRDefault="0086090C" w:rsidP="006641DE">
      <w:pPr>
        <w:widowControl w:val="0"/>
        <w:spacing w:after="0" w:line="300" w:lineRule="auto"/>
        <w:jc w:val="center"/>
        <w:rPr>
          <w:rFonts w:ascii="Times New Roman" w:hAnsi="Times New Roman" w:cs="Times New Roman"/>
          <w:b/>
          <w:sz w:val="28"/>
          <w:lang w:val="en-US" w:eastAsia="ru-RU"/>
        </w:rPr>
      </w:pPr>
    </w:p>
    <w:p w:rsidR="0086090C" w:rsidRPr="00F8274A" w:rsidRDefault="0086090C" w:rsidP="006641DE">
      <w:pPr>
        <w:widowControl w:val="0"/>
        <w:spacing w:after="0" w:line="300" w:lineRule="auto"/>
        <w:jc w:val="center"/>
        <w:rPr>
          <w:rFonts w:ascii="Times New Roman" w:hAnsi="Times New Roman" w:cs="Times New Roman"/>
          <w:b/>
          <w:sz w:val="28"/>
          <w:lang w:val="en-US" w:eastAsia="ru-RU"/>
        </w:rPr>
      </w:pPr>
      <w:r w:rsidRPr="00F8274A">
        <w:rPr>
          <w:rFonts w:ascii="Times New Roman" w:hAnsi="Times New Roman" w:cs="Times New Roman"/>
          <w:b/>
          <w:sz w:val="28"/>
          <w:lang w:val="en-US" w:eastAsia="ru-RU"/>
        </w:rPr>
        <w:t>USE OF ENGLISH</w:t>
      </w:r>
    </w:p>
    <w:p w:rsidR="0086090C" w:rsidRPr="00F8274A" w:rsidRDefault="0086090C" w:rsidP="007A6020">
      <w:pPr>
        <w:widowControl w:val="0"/>
        <w:spacing w:after="0" w:line="360" w:lineRule="auto"/>
        <w:jc w:val="center"/>
        <w:rPr>
          <w:rFonts w:ascii="Times New Roman" w:hAnsi="Times New Roman" w:cs="Times New Roman"/>
          <w:b/>
          <w:sz w:val="28"/>
          <w:lang w:val="en-US" w:eastAsia="ru-RU"/>
        </w:rPr>
      </w:pPr>
      <w:r w:rsidRPr="00F8274A">
        <w:rPr>
          <w:rFonts w:ascii="Times New Roman" w:hAnsi="Times New Roman" w:cs="Times New Roman"/>
          <w:b/>
          <w:sz w:val="28"/>
          <w:lang w:val="en-US" w:eastAsia="ru-RU"/>
        </w:rPr>
        <w:t xml:space="preserve">Time: </w:t>
      </w:r>
      <w:r>
        <w:rPr>
          <w:rFonts w:ascii="Times New Roman" w:hAnsi="Times New Roman" w:cs="Times New Roman"/>
          <w:b/>
          <w:sz w:val="28"/>
          <w:lang w:val="en-US" w:eastAsia="ru-RU"/>
        </w:rPr>
        <w:t>3</w:t>
      </w:r>
      <w:r w:rsidRPr="00F8274A">
        <w:rPr>
          <w:rFonts w:ascii="Times New Roman" w:hAnsi="Times New Roman" w:cs="Times New Roman"/>
          <w:b/>
          <w:sz w:val="28"/>
          <w:lang w:val="en-US" w:eastAsia="ru-RU"/>
        </w:rPr>
        <w:t>0 minutes</w:t>
      </w:r>
    </w:p>
    <w:p w:rsidR="0086090C" w:rsidRDefault="0086090C" w:rsidP="00EB25DE">
      <w:pPr>
        <w:widowControl w:val="0"/>
        <w:spacing w:after="0" w:line="240" w:lineRule="auto"/>
        <w:jc w:val="both"/>
        <w:rPr>
          <w:rFonts w:ascii="Times New Roman" w:hAnsi="Times New Roman" w:cs="Times New Roman"/>
          <w:b/>
          <w:sz w:val="28"/>
          <w:lang w:val="en-US" w:eastAsia="ru-RU"/>
        </w:rPr>
      </w:pPr>
      <w:r w:rsidRPr="00F8274A">
        <w:rPr>
          <w:rFonts w:ascii="Times New Roman" w:hAnsi="Times New Roman" w:cs="Times New Roman"/>
          <w:b/>
          <w:sz w:val="28"/>
          <w:lang w:val="en-US" w:eastAsia="ru-RU"/>
        </w:rPr>
        <w:t>Task 1</w:t>
      </w:r>
      <w:r>
        <w:rPr>
          <w:rFonts w:ascii="Times New Roman" w:hAnsi="Times New Roman" w:cs="Times New Roman"/>
          <w:b/>
          <w:sz w:val="28"/>
          <w:lang w:val="en-US" w:eastAsia="ru-RU"/>
        </w:rPr>
        <w:t xml:space="preserve">. </w:t>
      </w:r>
      <w:r w:rsidRPr="00F8274A">
        <w:rPr>
          <w:rFonts w:ascii="Times New Roman" w:hAnsi="Times New Roman" w:cs="Times New Roman"/>
          <w:b/>
          <w:sz w:val="28"/>
          <w:lang w:val="en-US" w:eastAsia="ru-RU"/>
        </w:rPr>
        <w:t xml:space="preserve">For </w:t>
      </w:r>
      <w:r>
        <w:rPr>
          <w:rFonts w:ascii="Times New Roman" w:hAnsi="Times New Roman" w:cs="Times New Roman"/>
          <w:b/>
          <w:sz w:val="28"/>
          <w:lang w:val="en-US" w:eastAsia="ru-RU"/>
        </w:rPr>
        <w:t>i</w:t>
      </w:r>
      <w:r w:rsidRPr="00F8274A">
        <w:rPr>
          <w:rFonts w:ascii="Times New Roman" w:hAnsi="Times New Roman" w:cs="Times New Roman"/>
          <w:b/>
          <w:sz w:val="28"/>
          <w:lang w:val="en-US" w:eastAsia="ru-RU"/>
        </w:rPr>
        <w:t>tems 1-</w:t>
      </w:r>
      <w:r>
        <w:rPr>
          <w:rFonts w:ascii="Times New Roman" w:hAnsi="Times New Roman" w:cs="Times New Roman"/>
          <w:b/>
          <w:sz w:val="28"/>
          <w:lang w:val="en-US" w:eastAsia="ru-RU"/>
        </w:rPr>
        <w:t>10,</w:t>
      </w:r>
      <w:r w:rsidRPr="00F8274A">
        <w:rPr>
          <w:rFonts w:ascii="Times New Roman" w:hAnsi="Times New Roman" w:cs="Times New Roman"/>
          <w:b/>
          <w:sz w:val="28"/>
          <w:lang w:val="en-US" w:eastAsia="ru-RU"/>
        </w:rPr>
        <w:t xml:space="preserve"> read the text below and think of the word which best fits each gap. Use only one word in each gap. </w:t>
      </w:r>
    </w:p>
    <w:p w:rsidR="0086090C" w:rsidRPr="00F8274A" w:rsidRDefault="0086090C" w:rsidP="00EB25DE">
      <w:pPr>
        <w:widowControl w:val="0"/>
        <w:spacing w:after="0" w:line="240" w:lineRule="auto"/>
        <w:jc w:val="both"/>
        <w:rPr>
          <w:rFonts w:ascii="Times New Roman" w:hAnsi="Times New Roman" w:cs="Times New Roman"/>
          <w:b/>
          <w:sz w:val="28"/>
          <w:lang w:val="en-US" w:eastAsia="ru-RU"/>
        </w:rPr>
      </w:pPr>
    </w:p>
    <w:p w:rsidR="0086090C" w:rsidRPr="00124828" w:rsidRDefault="0086090C" w:rsidP="00CE4FAF">
      <w:pPr>
        <w:widowControl w:val="0"/>
        <w:spacing w:after="0" w:line="360" w:lineRule="auto"/>
        <w:jc w:val="center"/>
        <w:rPr>
          <w:rFonts w:ascii="Times New Roman" w:hAnsi="Times New Roman" w:cs="Times New Roman"/>
          <w:b/>
          <w:sz w:val="28"/>
          <w:lang w:val="en-US" w:eastAsia="ru-RU"/>
        </w:rPr>
      </w:pPr>
      <w:r w:rsidRPr="00124828">
        <w:rPr>
          <w:rFonts w:ascii="Times New Roman" w:hAnsi="Times New Roman" w:cs="Times New Roman"/>
          <w:b/>
          <w:sz w:val="28"/>
          <w:lang w:val="en-US" w:eastAsia="ru-RU"/>
        </w:rPr>
        <w:t>Kuban Cossack Choir</w:t>
      </w:r>
    </w:p>
    <w:p w:rsidR="0086090C" w:rsidRPr="000F2CA8" w:rsidRDefault="0086090C" w:rsidP="007A6020">
      <w:pPr>
        <w:widowControl w:val="0"/>
        <w:spacing w:after="0" w:line="360" w:lineRule="auto"/>
        <w:jc w:val="both"/>
        <w:rPr>
          <w:rFonts w:ascii="Times New Roman" w:hAnsi="Times New Roman" w:cs="Times New Roman"/>
          <w:sz w:val="28"/>
          <w:lang w:val="en-US" w:eastAsia="ru-RU"/>
        </w:rPr>
      </w:pPr>
      <w:r w:rsidRPr="000F2CA8">
        <w:rPr>
          <w:rFonts w:ascii="Times New Roman" w:hAnsi="Times New Roman" w:cs="Times New Roman"/>
          <w:sz w:val="28"/>
          <w:lang w:val="en-US" w:eastAsia="ru-RU"/>
        </w:rPr>
        <w:t xml:space="preserve">Kuban Cossack Choir is </w:t>
      </w:r>
      <w:r w:rsidRPr="002F4503">
        <w:rPr>
          <w:rFonts w:ascii="Times New Roman" w:hAnsi="Times New Roman" w:cs="Times New Roman"/>
          <w:b/>
          <w:sz w:val="28"/>
          <w:lang w:val="en-US" w:eastAsia="ru-RU"/>
        </w:rPr>
        <w:t>(1)</w:t>
      </w:r>
      <w:r w:rsidRPr="002F4503">
        <w:rPr>
          <w:rFonts w:ascii="Times New Roman" w:hAnsi="Times New Roman" w:cs="Times New Roman"/>
          <w:sz w:val="28"/>
          <w:lang w:val="en-US" w:eastAsia="ru-RU"/>
        </w:rPr>
        <w:t>_______</w:t>
      </w:r>
      <w:r w:rsidRPr="000F2CA8">
        <w:rPr>
          <w:rFonts w:ascii="Times New Roman" w:hAnsi="Times New Roman" w:cs="Times New Roman"/>
          <w:sz w:val="28"/>
          <w:lang w:val="en-US" w:eastAsia="ru-RU"/>
        </w:rPr>
        <w:t xml:space="preserve"> of the leading folk ensembles in Russia. Its repertoire </w:t>
      </w:r>
      <w:r w:rsidRPr="002F4503">
        <w:rPr>
          <w:rFonts w:ascii="Times New Roman" w:hAnsi="Times New Roman" w:cs="Times New Roman"/>
          <w:b/>
          <w:sz w:val="28"/>
          <w:lang w:val="en-US" w:eastAsia="ru-RU"/>
        </w:rPr>
        <w:t>(2)</w:t>
      </w:r>
      <w:r w:rsidRPr="002F4503">
        <w:rPr>
          <w:rFonts w:ascii="Times New Roman" w:hAnsi="Times New Roman" w:cs="Times New Roman"/>
          <w:i/>
          <w:sz w:val="28"/>
          <w:lang w:val="en-US" w:eastAsia="ru-RU"/>
        </w:rPr>
        <w:t>_______</w:t>
      </w:r>
      <w:r w:rsidRPr="000F2CA8">
        <w:rPr>
          <w:rFonts w:ascii="Times New Roman" w:hAnsi="Times New Roman" w:cs="Times New Roman"/>
          <w:sz w:val="28"/>
          <w:lang w:val="en-US" w:eastAsia="ru-RU"/>
        </w:rPr>
        <w:t>songs, dances and folklore of the Kuban Cossacks. The history of the choir</w:t>
      </w:r>
      <w:r w:rsidRPr="002F4503">
        <w:rPr>
          <w:rFonts w:ascii="Times New Roman" w:hAnsi="Times New Roman" w:cs="Times New Roman"/>
          <w:b/>
          <w:sz w:val="28"/>
          <w:lang w:val="en-US" w:eastAsia="ru-RU"/>
        </w:rPr>
        <w:t>(3)________</w:t>
      </w:r>
      <w:r w:rsidRPr="000F2CA8">
        <w:rPr>
          <w:rFonts w:ascii="Times New Roman" w:hAnsi="Times New Roman" w:cs="Times New Roman"/>
          <w:sz w:val="28"/>
          <w:lang w:val="en-US" w:eastAsia="ru-RU"/>
        </w:rPr>
        <w:t xml:space="preserve"> long and full of hardships. Being </w:t>
      </w:r>
      <w:r w:rsidRPr="002F4503">
        <w:rPr>
          <w:rFonts w:ascii="Times New Roman" w:hAnsi="Times New Roman" w:cs="Times New Roman"/>
          <w:b/>
          <w:sz w:val="28"/>
          <w:lang w:val="en-US" w:eastAsia="ru-RU"/>
        </w:rPr>
        <w:t>(4)</w:t>
      </w:r>
      <w:r w:rsidRPr="002F4503">
        <w:rPr>
          <w:rFonts w:ascii="Times New Roman" w:hAnsi="Times New Roman" w:cs="Times New Roman"/>
          <w:i/>
          <w:sz w:val="28"/>
          <w:lang w:val="en-US" w:eastAsia="ru-RU"/>
        </w:rPr>
        <w:t>________</w:t>
      </w:r>
      <w:r w:rsidRPr="000F2CA8">
        <w:rPr>
          <w:rFonts w:ascii="Times New Roman" w:hAnsi="Times New Roman" w:cs="Times New Roman"/>
          <w:sz w:val="28"/>
          <w:lang w:val="en-US" w:eastAsia="ru-RU"/>
        </w:rPr>
        <w:t xml:space="preserve">in 1811, it was dissolved </w:t>
      </w:r>
      <w:r w:rsidRPr="002F4503">
        <w:rPr>
          <w:rFonts w:ascii="Times New Roman" w:hAnsi="Times New Roman" w:cs="Times New Roman"/>
          <w:b/>
          <w:sz w:val="28"/>
          <w:lang w:val="en-US" w:eastAsia="ru-RU"/>
        </w:rPr>
        <w:t>(5)</w:t>
      </w:r>
      <w:r w:rsidRPr="002F4503">
        <w:rPr>
          <w:rFonts w:ascii="Times New Roman" w:hAnsi="Times New Roman" w:cs="Times New Roman"/>
          <w:i/>
          <w:sz w:val="28"/>
          <w:lang w:val="en-US" w:eastAsia="ru-RU"/>
        </w:rPr>
        <w:t>_______</w:t>
      </w:r>
      <w:r w:rsidRPr="000F2CA8">
        <w:rPr>
          <w:rFonts w:ascii="Times New Roman" w:hAnsi="Times New Roman" w:cs="Times New Roman"/>
          <w:sz w:val="28"/>
          <w:lang w:val="en-US" w:eastAsia="ru-RU"/>
        </w:rPr>
        <w:t>revived several times. In 1974, the artistic director of the State Kuban Cossack Choir</w:t>
      </w:r>
      <w:r w:rsidRPr="002F4503">
        <w:rPr>
          <w:rFonts w:ascii="Times New Roman" w:hAnsi="Times New Roman" w:cs="Times New Roman"/>
          <w:b/>
          <w:sz w:val="28"/>
          <w:lang w:val="en-US" w:eastAsia="ru-RU"/>
        </w:rPr>
        <w:t>(6)________</w:t>
      </w:r>
      <w:r w:rsidRPr="000F2CA8">
        <w:rPr>
          <w:rFonts w:ascii="Times New Roman" w:hAnsi="Times New Roman" w:cs="Times New Roman"/>
          <w:sz w:val="28"/>
          <w:lang w:val="en-US" w:eastAsia="ru-RU"/>
        </w:rPr>
        <w:t xml:space="preserve">Viktor </w:t>
      </w:r>
      <w:proofErr w:type="spellStart"/>
      <w:r w:rsidRPr="000F2CA8">
        <w:rPr>
          <w:rFonts w:ascii="Times New Roman" w:hAnsi="Times New Roman" w:cs="Times New Roman"/>
          <w:sz w:val="28"/>
          <w:lang w:val="en-US" w:eastAsia="ru-RU"/>
        </w:rPr>
        <w:t>Zakharchenko</w:t>
      </w:r>
      <w:proofErr w:type="spellEnd"/>
      <w:r w:rsidRPr="000F2CA8">
        <w:rPr>
          <w:rFonts w:ascii="Times New Roman" w:hAnsi="Times New Roman" w:cs="Times New Roman"/>
          <w:sz w:val="28"/>
          <w:lang w:val="en-US" w:eastAsia="ru-RU"/>
        </w:rPr>
        <w:t xml:space="preserve"> under</w:t>
      </w:r>
      <w:r w:rsidRPr="002F4503">
        <w:rPr>
          <w:rFonts w:ascii="Times New Roman" w:hAnsi="Times New Roman" w:cs="Times New Roman"/>
          <w:b/>
          <w:sz w:val="28"/>
          <w:lang w:val="en-US" w:eastAsia="ru-RU"/>
        </w:rPr>
        <w:t>(7)_______</w:t>
      </w:r>
      <w:r w:rsidRPr="000F2CA8">
        <w:rPr>
          <w:rFonts w:ascii="Times New Roman" w:hAnsi="Times New Roman" w:cs="Times New Roman"/>
          <w:sz w:val="28"/>
          <w:lang w:val="en-US" w:eastAsia="ru-RU"/>
        </w:rPr>
        <w:t xml:space="preserve"> supervision </w:t>
      </w:r>
      <w:r w:rsidRPr="002F4503">
        <w:rPr>
          <w:rFonts w:ascii="Times New Roman" w:hAnsi="Times New Roman" w:cs="Times New Roman"/>
          <w:b/>
          <w:sz w:val="28"/>
          <w:lang w:val="en-US" w:eastAsia="ru-RU"/>
        </w:rPr>
        <w:t>(8)</w:t>
      </w:r>
      <w:r w:rsidRPr="002F4503">
        <w:rPr>
          <w:rFonts w:ascii="Times New Roman" w:hAnsi="Times New Roman" w:cs="Times New Roman"/>
          <w:i/>
          <w:sz w:val="28"/>
          <w:lang w:val="en-US" w:eastAsia="ru-RU"/>
        </w:rPr>
        <w:t>________</w:t>
      </w:r>
      <w:r w:rsidRPr="000F2CA8">
        <w:rPr>
          <w:rFonts w:ascii="Times New Roman" w:hAnsi="Times New Roman" w:cs="Times New Roman"/>
          <w:sz w:val="28"/>
          <w:lang w:val="en-US" w:eastAsia="ru-RU"/>
        </w:rPr>
        <w:t xml:space="preserve">choir received many national and international awards. </w:t>
      </w:r>
    </w:p>
    <w:p w:rsidR="0086090C" w:rsidRDefault="0086090C" w:rsidP="007A6020">
      <w:pPr>
        <w:widowControl w:val="0"/>
        <w:spacing w:after="0" w:line="360" w:lineRule="auto"/>
        <w:jc w:val="both"/>
        <w:rPr>
          <w:rFonts w:ascii="Times New Roman" w:hAnsi="Times New Roman" w:cs="Times New Roman"/>
          <w:sz w:val="28"/>
          <w:lang w:val="en-US" w:eastAsia="ru-RU"/>
        </w:rPr>
      </w:pPr>
      <w:r w:rsidRPr="000F2CA8">
        <w:rPr>
          <w:rFonts w:ascii="Times New Roman" w:hAnsi="Times New Roman" w:cs="Times New Roman"/>
          <w:sz w:val="28"/>
          <w:lang w:val="en-US" w:eastAsia="ru-RU"/>
        </w:rPr>
        <w:t xml:space="preserve">The Choir </w:t>
      </w:r>
      <w:r w:rsidRPr="002F4503">
        <w:rPr>
          <w:rFonts w:ascii="Times New Roman" w:hAnsi="Times New Roman" w:cs="Times New Roman"/>
          <w:b/>
          <w:sz w:val="28"/>
          <w:lang w:val="en-US" w:eastAsia="ru-RU"/>
        </w:rPr>
        <w:t>(9)</w:t>
      </w:r>
      <w:r w:rsidRPr="002F4503">
        <w:rPr>
          <w:rFonts w:ascii="Times New Roman" w:hAnsi="Times New Roman" w:cs="Times New Roman"/>
          <w:i/>
          <w:sz w:val="28"/>
          <w:lang w:val="en-US" w:eastAsia="ru-RU"/>
        </w:rPr>
        <w:t>_________</w:t>
      </w:r>
      <w:r w:rsidRPr="000F2CA8">
        <w:rPr>
          <w:rFonts w:ascii="Times New Roman" w:hAnsi="Times New Roman" w:cs="Times New Roman"/>
          <w:sz w:val="28"/>
          <w:lang w:val="en-US" w:eastAsia="ru-RU"/>
        </w:rPr>
        <w:t xml:space="preserve">contributed a lot to collecting, studying and reviving cultural traditions of the Kuban Cossacks. It regularly tours </w:t>
      </w:r>
      <w:r w:rsidRPr="002F4503">
        <w:rPr>
          <w:rFonts w:ascii="Times New Roman" w:hAnsi="Times New Roman" w:cs="Times New Roman"/>
          <w:b/>
          <w:sz w:val="28"/>
          <w:lang w:val="en-US" w:eastAsia="ru-RU"/>
        </w:rPr>
        <w:t>(10)</w:t>
      </w:r>
      <w:r w:rsidRPr="00073FAD">
        <w:rPr>
          <w:rFonts w:ascii="Times New Roman" w:hAnsi="Times New Roman" w:cs="Times New Roman"/>
          <w:b/>
          <w:sz w:val="28"/>
          <w:lang w:val="en-US" w:eastAsia="ru-RU"/>
        </w:rPr>
        <w:t>________</w:t>
      </w:r>
      <w:r w:rsidRPr="000F2CA8">
        <w:rPr>
          <w:rFonts w:ascii="Times New Roman" w:hAnsi="Times New Roman" w:cs="Times New Roman"/>
          <w:sz w:val="28"/>
          <w:lang w:val="en-US" w:eastAsia="ru-RU"/>
        </w:rPr>
        <w:t>over the country and abroad demonstrating pride in Kuban Cossack patriotism and local customs.</w:t>
      </w:r>
    </w:p>
    <w:p w:rsidR="0086090C" w:rsidRPr="00F8274A" w:rsidRDefault="0086090C" w:rsidP="007A6020">
      <w:pPr>
        <w:widowControl w:val="0"/>
        <w:spacing w:after="0" w:line="360" w:lineRule="auto"/>
        <w:ind w:left="1134" w:firstLine="282"/>
        <w:jc w:val="both"/>
        <w:rPr>
          <w:rFonts w:ascii="Times New Roman" w:hAnsi="Times New Roman" w:cs="Times New Roman"/>
          <w:sz w:val="28"/>
          <w:lang w:val="en-US" w:eastAsia="ru-RU"/>
        </w:rPr>
      </w:pPr>
    </w:p>
    <w:p w:rsidR="0086090C" w:rsidRDefault="0086090C" w:rsidP="00EB25DE">
      <w:pPr>
        <w:widowControl w:val="0"/>
        <w:spacing w:after="0" w:line="240" w:lineRule="auto"/>
        <w:rPr>
          <w:rFonts w:ascii="Times New Roman" w:hAnsi="Times New Roman" w:cs="Times New Roman"/>
          <w:b/>
          <w:color w:val="00000A"/>
          <w:sz w:val="28"/>
          <w:lang w:val="en-US" w:eastAsia="ru-RU"/>
        </w:rPr>
      </w:pPr>
      <w:r>
        <w:rPr>
          <w:rFonts w:ascii="Times New Roman" w:hAnsi="Times New Roman" w:cs="Times New Roman"/>
          <w:b/>
          <w:sz w:val="28"/>
          <w:lang w:val="en-US" w:eastAsia="ru-RU"/>
        </w:rPr>
        <w:t xml:space="preserve">Task 2. </w:t>
      </w:r>
      <w:r w:rsidRPr="008757B2">
        <w:rPr>
          <w:rFonts w:ascii="Times New Roman" w:hAnsi="Times New Roman" w:cs="Times New Roman"/>
          <w:b/>
          <w:color w:val="00000A"/>
          <w:sz w:val="28"/>
          <w:lang w:val="en-US" w:eastAsia="ru-RU"/>
        </w:rPr>
        <w:t xml:space="preserve">A HOMOPHONE is a word that sounds the same as another word but </w:t>
      </w:r>
      <w:r w:rsidRPr="008757B2">
        <w:rPr>
          <w:rFonts w:ascii="Times New Roman" w:hAnsi="Times New Roman" w:cs="Times New Roman"/>
          <w:b/>
          <w:color w:val="00000A"/>
          <w:sz w:val="28"/>
          <w:lang w:val="en-US" w:eastAsia="ru-RU"/>
        </w:rPr>
        <w:lastRenderedPageBreak/>
        <w:t>has a different spelling and a different meaning. Match every word with the definition of its homophone. Write this homophone.</w:t>
      </w:r>
    </w:p>
    <w:p w:rsidR="0086090C" w:rsidRPr="008757B2" w:rsidRDefault="0086090C" w:rsidP="00EB25DE">
      <w:pPr>
        <w:widowControl w:val="0"/>
        <w:spacing w:after="0" w:line="240" w:lineRule="auto"/>
        <w:rPr>
          <w:rFonts w:ascii="Times New Roman" w:hAnsi="Times New Roman" w:cs="Times New Roman"/>
          <w:b/>
          <w:color w:val="00000A"/>
          <w:sz w:val="28"/>
          <w:lang w:val="en-US" w:eastAsia="ru-RU"/>
        </w:rPr>
      </w:pPr>
    </w:p>
    <w:p w:rsidR="0086090C" w:rsidRPr="000F2CA8" w:rsidRDefault="0086090C" w:rsidP="003E6B7F">
      <w:pPr>
        <w:pStyle w:val="ad"/>
        <w:widowControl w:val="0"/>
        <w:numPr>
          <w:ilvl w:val="0"/>
          <w:numId w:val="22"/>
        </w:numPr>
        <w:spacing w:after="0" w:line="360" w:lineRule="auto"/>
        <w:ind w:left="426"/>
        <w:rPr>
          <w:rFonts w:ascii="Times New Roman" w:hAnsi="Times New Roman" w:cs="Times New Roman"/>
          <w:color w:val="00000A"/>
          <w:sz w:val="28"/>
          <w:lang w:val="en-US" w:eastAsia="ru-RU"/>
        </w:rPr>
      </w:pPr>
      <w:r w:rsidRPr="000F2CA8">
        <w:rPr>
          <w:rFonts w:ascii="Times New Roman" w:hAnsi="Times New Roman" w:cs="Times New Roman"/>
          <w:color w:val="00000A"/>
          <w:sz w:val="28"/>
          <w:lang w:val="en-US" w:eastAsia="ru-RU"/>
        </w:rPr>
        <w:t>caught                                    a) a passage between rows of seats in a building</w:t>
      </w:r>
    </w:p>
    <w:p w:rsidR="0086090C" w:rsidRPr="000F2CA8" w:rsidRDefault="0086090C" w:rsidP="003E6B7F">
      <w:pPr>
        <w:pStyle w:val="ad"/>
        <w:widowControl w:val="0"/>
        <w:numPr>
          <w:ilvl w:val="0"/>
          <w:numId w:val="22"/>
        </w:numPr>
        <w:spacing w:after="0" w:line="360" w:lineRule="auto"/>
        <w:ind w:left="426"/>
        <w:rPr>
          <w:rFonts w:ascii="Times New Roman" w:hAnsi="Times New Roman" w:cs="Times New Roman"/>
          <w:color w:val="00000A"/>
          <w:sz w:val="28"/>
          <w:lang w:val="en-US" w:eastAsia="ru-RU"/>
        </w:rPr>
      </w:pPr>
      <w:r w:rsidRPr="000F2CA8">
        <w:rPr>
          <w:rFonts w:ascii="Times New Roman" w:hAnsi="Times New Roman" w:cs="Times New Roman"/>
          <w:color w:val="00000A"/>
          <w:sz w:val="28"/>
          <w:lang w:val="en-US" w:eastAsia="ru-RU"/>
        </w:rPr>
        <w:t>currant                                    b) to be bereaved after a death or loss</w:t>
      </w:r>
    </w:p>
    <w:p w:rsidR="0086090C" w:rsidRPr="00CE7869" w:rsidRDefault="0086090C" w:rsidP="003E6B7F">
      <w:pPr>
        <w:pStyle w:val="ad"/>
        <w:widowControl w:val="0"/>
        <w:numPr>
          <w:ilvl w:val="0"/>
          <w:numId w:val="22"/>
        </w:numPr>
        <w:spacing w:after="0" w:line="360" w:lineRule="auto"/>
        <w:ind w:left="426"/>
        <w:rPr>
          <w:rFonts w:ascii="Times New Roman" w:hAnsi="Times New Roman" w:cs="Times New Roman"/>
          <w:color w:val="00000A"/>
          <w:sz w:val="28"/>
          <w:lang w:val="en-US" w:eastAsia="ru-RU"/>
        </w:rPr>
      </w:pPr>
      <w:r>
        <w:rPr>
          <w:rFonts w:ascii="Times New Roman" w:hAnsi="Times New Roman" w:cs="Times New Roman"/>
          <w:color w:val="00000A"/>
          <w:sz w:val="28"/>
          <w:lang w:val="en-US" w:eastAsia="ru-RU"/>
        </w:rPr>
        <w:t>I’ll                                           c) where a judge considers evidence</w:t>
      </w:r>
    </w:p>
    <w:p w:rsidR="0086090C" w:rsidRDefault="0086090C" w:rsidP="003E6B7F">
      <w:pPr>
        <w:pStyle w:val="ad"/>
        <w:widowControl w:val="0"/>
        <w:numPr>
          <w:ilvl w:val="0"/>
          <w:numId w:val="22"/>
        </w:numPr>
        <w:spacing w:after="0" w:line="360" w:lineRule="auto"/>
        <w:ind w:left="426"/>
        <w:rPr>
          <w:rFonts w:ascii="Times New Roman" w:hAnsi="Times New Roman" w:cs="Times New Roman"/>
          <w:color w:val="00000A"/>
          <w:sz w:val="28"/>
          <w:lang w:val="en-US" w:eastAsia="ru-RU"/>
        </w:rPr>
      </w:pPr>
      <w:r>
        <w:rPr>
          <w:rFonts w:ascii="Times New Roman" w:hAnsi="Times New Roman" w:cs="Times New Roman"/>
          <w:color w:val="00000A"/>
          <w:sz w:val="28"/>
          <w:lang w:val="en-US" w:eastAsia="ru-RU"/>
        </w:rPr>
        <w:t>s</w:t>
      </w:r>
      <w:r w:rsidRPr="00532025">
        <w:rPr>
          <w:rFonts w:ascii="Times New Roman" w:hAnsi="Times New Roman" w:cs="Times New Roman"/>
          <w:color w:val="00000A"/>
          <w:sz w:val="28"/>
          <w:lang w:val="en-US" w:eastAsia="ru-RU"/>
        </w:rPr>
        <w:t>tationary</w:t>
      </w:r>
      <w:r>
        <w:rPr>
          <w:rFonts w:ascii="Times New Roman" w:hAnsi="Times New Roman" w:cs="Times New Roman"/>
          <w:color w:val="00000A"/>
          <w:sz w:val="28"/>
          <w:lang w:val="en-US" w:eastAsia="ru-RU"/>
        </w:rPr>
        <w:t xml:space="preserve">                                d) an electric flow</w:t>
      </w:r>
    </w:p>
    <w:p w:rsidR="0086090C" w:rsidRPr="00684605" w:rsidRDefault="0086090C" w:rsidP="00684605">
      <w:pPr>
        <w:pStyle w:val="ad"/>
        <w:widowControl w:val="0"/>
        <w:numPr>
          <w:ilvl w:val="0"/>
          <w:numId w:val="22"/>
        </w:numPr>
        <w:spacing w:after="0" w:line="360" w:lineRule="auto"/>
        <w:ind w:left="426"/>
        <w:jc w:val="both"/>
        <w:rPr>
          <w:rFonts w:ascii="Times New Roman" w:hAnsi="Times New Roman" w:cs="Times New Roman"/>
          <w:b/>
          <w:bCs/>
          <w:color w:val="000000"/>
          <w:sz w:val="28"/>
          <w:szCs w:val="28"/>
          <w:lang w:val="en-US" w:eastAsia="en-US"/>
        </w:rPr>
      </w:pPr>
      <w:r w:rsidRPr="00684605">
        <w:rPr>
          <w:rFonts w:ascii="Times New Roman" w:hAnsi="Times New Roman" w:cs="Times New Roman"/>
          <w:color w:val="00000A"/>
          <w:sz w:val="28"/>
          <w:lang w:val="en-US" w:eastAsia="ru-RU"/>
        </w:rPr>
        <w:t>morning                                  e) paper, envelopes, pens and pencils</w:t>
      </w:r>
    </w:p>
    <w:p w:rsidR="0086090C" w:rsidRDefault="0086090C" w:rsidP="00EB25DE">
      <w:pPr>
        <w:widowControl w:val="0"/>
        <w:spacing w:after="0" w:line="240" w:lineRule="auto"/>
        <w:jc w:val="both"/>
        <w:rPr>
          <w:rFonts w:ascii="Times New Roman" w:hAnsi="Times New Roman" w:cs="Times New Roman"/>
          <w:b/>
          <w:bCs/>
          <w:color w:val="000000"/>
          <w:sz w:val="28"/>
          <w:szCs w:val="28"/>
          <w:lang w:val="en-US" w:eastAsia="en-US"/>
        </w:rPr>
      </w:pPr>
    </w:p>
    <w:p w:rsidR="0086090C" w:rsidRDefault="0086090C" w:rsidP="00EB25DE">
      <w:pPr>
        <w:widowControl w:val="0"/>
        <w:spacing w:after="0" w:line="240" w:lineRule="auto"/>
        <w:jc w:val="both"/>
        <w:rPr>
          <w:rFonts w:ascii="Times New Roman" w:hAnsi="Times New Roman" w:cs="Times New Roman"/>
          <w:b/>
          <w:bCs/>
          <w:color w:val="000000"/>
          <w:sz w:val="28"/>
          <w:szCs w:val="28"/>
          <w:lang w:val="en-US" w:eastAsia="en-US"/>
        </w:rPr>
      </w:pPr>
      <w:r w:rsidRPr="00D40633">
        <w:rPr>
          <w:rFonts w:ascii="Times New Roman" w:hAnsi="Times New Roman" w:cs="Times New Roman"/>
          <w:b/>
          <w:bCs/>
          <w:color w:val="000000"/>
          <w:sz w:val="28"/>
          <w:szCs w:val="28"/>
          <w:lang w:val="en-US" w:eastAsia="en-US"/>
        </w:rPr>
        <w:t>Task 3</w:t>
      </w:r>
      <w:r>
        <w:rPr>
          <w:rFonts w:ascii="Times New Roman" w:hAnsi="Times New Roman" w:cs="Times New Roman"/>
          <w:b/>
          <w:bCs/>
          <w:color w:val="000000"/>
          <w:sz w:val="28"/>
          <w:szCs w:val="28"/>
          <w:lang w:val="en-US" w:eastAsia="en-US"/>
        </w:rPr>
        <w:t>.For items 16-23, choose A, B or C as the best answer</w:t>
      </w:r>
      <w:r w:rsidR="00EA0C78" w:rsidRPr="00EA0C78">
        <w:rPr>
          <w:rFonts w:ascii="Times New Roman" w:hAnsi="Times New Roman" w:cs="Times New Roman"/>
          <w:b/>
          <w:bCs/>
          <w:color w:val="000000"/>
          <w:sz w:val="28"/>
          <w:szCs w:val="28"/>
          <w:lang w:val="en-US" w:eastAsia="en-US"/>
        </w:rPr>
        <w:t xml:space="preserve"> </w:t>
      </w:r>
      <w:r>
        <w:rPr>
          <w:rFonts w:ascii="Times New Roman" w:hAnsi="Times New Roman" w:cs="Times New Roman"/>
          <w:b/>
          <w:bCs/>
          <w:color w:val="000000"/>
          <w:sz w:val="28"/>
          <w:szCs w:val="28"/>
          <w:lang w:val="en-US" w:eastAsia="en-US"/>
        </w:rPr>
        <w:t>about British scientists.</w:t>
      </w:r>
    </w:p>
    <w:p w:rsidR="0086090C" w:rsidRDefault="0086090C" w:rsidP="00EB25DE">
      <w:pPr>
        <w:widowControl w:val="0"/>
        <w:spacing w:after="0" w:line="240" w:lineRule="auto"/>
        <w:jc w:val="both"/>
        <w:rPr>
          <w:rFonts w:ascii="Times New Roman" w:hAnsi="Times New Roman" w:cs="Times New Roman"/>
          <w:b/>
          <w:bCs/>
          <w:color w:val="000000"/>
          <w:sz w:val="28"/>
          <w:szCs w:val="28"/>
          <w:lang w:val="en-US" w:eastAsia="en-US"/>
        </w:rPr>
      </w:pPr>
    </w:p>
    <w:p w:rsidR="0086090C" w:rsidRPr="00AD57C3" w:rsidRDefault="0086090C" w:rsidP="003E6B7F">
      <w:pPr>
        <w:pStyle w:val="ad"/>
        <w:widowControl w:val="0"/>
        <w:numPr>
          <w:ilvl w:val="0"/>
          <w:numId w:val="22"/>
        </w:numPr>
        <w:spacing w:after="0" w:line="360" w:lineRule="auto"/>
        <w:ind w:left="426"/>
        <w:jc w:val="both"/>
        <w:rPr>
          <w:rFonts w:ascii="Times New Roman" w:hAnsi="Times New Roman" w:cs="Times New Roman"/>
          <w:bCs/>
          <w:color w:val="000000"/>
          <w:sz w:val="28"/>
          <w:szCs w:val="28"/>
          <w:lang w:val="en-US" w:eastAsia="en-US"/>
        </w:rPr>
      </w:pPr>
      <w:r w:rsidRPr="00AD57C3">
        <w:rPr>
          <w:rFonts w:ascii="Times New Roman" w:hAnsi="Times New Roman" w:cs="Times New Roman"/>
          <w:bCs/>
          <w:color w:val="000000"/>
          <w:sz w:val="28"/>
          <w:szCs w:val="28"/>
          <w:lang w:val="en-US" w:eastAsia="en-US"/>
        </w:rPr>
        <w:t xml:space="preserve">He discovered electromagnetic induction and featured on the back of </w:t>
      </w:r>
      <w:r>
        <w:rPr>
          <w:rFonts w:ascii="Times New Roman" w:hAnsi="Times New Roman" w:cs="Times New Roman"/>
          <w:bCs/>
          <w:color w:val="000000"/>
          <w:sz w:val="28"/>
          <w:szCs w:val="28"/>
          <w:lang w:val="en-US" w:eastAsia="en-US"/>
        </w:rPr>
        <w:t>£</w:t>
      </w:r>
      <w:r w:rsidRPr="00AD57C3">
        <w:rPr>
          <w:rFonts w:ascii="Times New Roman" w:hAnsi="Times New Roman" w:cs="Times New Roman"/>
          <w:bCs/>
          <w:color w:val="000000"/>
          <w:sz w:val="28"/>
          <w:szCs w:val="28"/>
          <w:lang w:val="en-US" w:eastAsia="en-US"/>
        </w:rPr>
        <w:t>20 notes for 10 years</w:t>
      </w:r>
      <w:r>
        <w:rPr>
          <w:rFonts w:ascii="Times New Roman" w:hAnsi="Times New Roman" w:cs="Times New Roman"/>
          <w:bCs/>
          <w:color w:val="000000"/>
          <w:sz w:val="28"/>
          <w:szCs w:val="28"/>
          <w:lang w:val="en-US" w:eastAsia="en-US"/>
        </w:rPr>
        <w:t>.</w:t>
      </w:r>
    </w:p>
    <w:p w:rsidR="0086090C" w:rsidRPr="00B56BA8" w:rsidRDefault="0086090C" w:rsidP="003E6B7F">
      <w:pPr>
        <w:pStyle w:val="ad"/>
        <w:widowControl w:val="0"/>
        <w:numPr>
          <w:ilvl w:val="0"/>
          <w:numId w:val="16"/>
        </w:numPr>
        <w:spacing w:after="0" w:line="360" w:lineRule="auto"/>
        <w:ind w:left="426"/>
        <w:jc w:val="both"/>
        <w:rPr>
          <w:rFonts w:ascii="Times New Roman" w:hAnsi="Times New Roman" w:cs="Times New Roman"/>
          <w:bCs/>
          <w:color w:val="000000"/>
          <w:sz w:val="28"/>
          <w:szCs w:val="28"/>
          <w:lang w:val="en-US" w:eastAsia="en-US"/>
        </w:rPr>
      </w:pPr>
      <w:r w:rsidRPr="00B56BA8">
        <w:rPr>
          <w:rFonts w:ascii="Times New Roman" w:hAnsi="Times New Roman" w:cs="Times New Roman"/>
          <w:bCs/>
          <w:color w:val="000000"/>
          <w:sz w:val="28"/>
          <w:szCs w:val="28"/>
          <w:lang w:val="en-US" w:eastAsia="en-US"/>
        </w:rPr>
        <w:t xml:space="preserve">Charles Babbage </w:t>
      </w:r>
      <w:r>
        <w:rPr>
          <w:rFonts w:ascii="Times New Roman" w:hAnsi="Times New Roman" w:cs="Times New Roman"/>
          <w:bCs/>
          <w:color w:val="000000"/>
          <w:sz w:val="28"/>
          <w:szCs w:val="28"/>
          <w:lang w:val="en-US" w:eastAsia="en-US"/>
        </w:rPr>
        <w:tab/>
      </w:r>
      <w:r w:rsidRPr="00B56BA8">
        <w:rPr>
          <w:rFonts w:ascii="Times New Roman" w:hAnsi="Times New Roman" w:cs="Times New Roman"/>
          <w:bCs/>
          <w:color w:val="000000"/>
          <w:sz w:val="28"/>
          <w:szCs w:val="28"/>
          <w:lang w:val="en-US" w:eastAsia="en-US"/>
        </w:rPr>
        <w:t xml:space="preserve">b. Michael Faraday </w:t>
      </w:r>
      <w:r>
        <w:rPr>
          <w:rFonts w:ascii="Times New Roman" w:hAnsi="Times New Roman" w:cs="Times New Roman"/>
          <w:bCs/>
          <w:color w:val="000000"/>
          <w:sz w:val="28"/>
          <w:szCs w:val="28"/>
          <w:lang w:val="en-US" w:eastAsia="en-US"/>
        </w:rPr>
        <w:tab/>
      </w:r>
      <w:r w:rsidRPr="00B56BA8">
        <w:rPr>
          <w:rFonts w:ascii="Times New Roman" w:hAnsi="Times New Roman" w:cs="Times New Roman"/>
          <w:bCs/>
          <w:color w:val="000000"/>
          <w:sz w:val="28"/>
          <w:szCs w:val="28"/>
          <w:lang w:val="en-US" w:eastAsia="en-US"/>
        </w:rPr>
        <w:t>c. Thomas Edison</w:t>
      </w:r>
    </w:p>
    <w:p w:rsidR="0086090C" w:rsidRPr="00AD57C3" w:rsidRDefault="0086090C" w:rsidP="003E6B7F">
      <w:pPr>
        <w:pStyle w:val="ad"/>
        <w:widowControl w:val="0"/>
        <w:numPr>
          <w:ilvl w:val="0"/>
          <w:numId w:val="22"/>
        </w:numPr>
        <w:spacing w:after="0" w:line="360" w:lineRule="auto"/>
        <w:ind w:left="426"/>
        <w:jc w:val="both"/>
        <w:rPr>
          <w:rFonts w:ascii="Times New Roman" w:hAnsi="Times New Roman" w:cs="Times New Roman"/>
          <w:bCs/>
          <w:color w:val="000000"/>
          <w:sz w:val="28"/>
          <w:szCs w:val="28"/>
          <w:lang w:val="en-US" w:eastAsia="en-US"/>
        </w:rPr>
      </w:pPr>
      <w:r w:rsidRPr="00AD57C3">
        <w:rPr>
          <w:rFonts w:ascii="Times New Roman" w:hAnsi="Times New Roman" w:cs="Times New Roman"/>
          <w:bCs/>
          <w:color w:val="000000"/>
          <w:sz w:val="28"/>
          <w:szCs w:val="28"/>
          <w:lang w:val="en-US" w:eastAsia="en-US"/>
        </w:rPr>
        <w:t>She is claimed to be the first female photographer</w:t>
      </w:r>
      <w:r>
        <w:rPr>
          <w:rFonts w:ascii="Times New Roman" w:hAnsi="Times New Roman" w:cs="Times New Roman"/>
          <w:bCs/>
          <w:color w:val="000000"/>
          <w:sz w:val="28"/>
          <w:szCs w:val="28"/>
          <w:lang w:val="en-US" w:eastAsia="en-US"/>
        </w:rPr>
        <w:t>.</w:t>
      </w:r>
    </w:p>
    <w:p w:rsidR="0086090C" w:rsidRPr="003425D2" w:rsidRDefault="0086090C" w:rsidP="003E6B7F">
      <w:pPr>
        <w:pStyle w:val="ad"/>
        <w:widowControl w:val="0"/>
        <w:numPr>
          <w:ilvl w:val="0"/>
          <w:numId w:val="17"/>
        </w:numPr>
        <w:spacing w:after="0" w:line="360" w:lineRule="auto"/>
        <w:ind w:left="426"/>
        <w:jc w:val="both"/>
        <w:rPr>
          <w:rFonts w:ascii="Times New Roman" w:hAnsi="Times New Roman" w:cs="Times New Roman"/>
          <w:bCs/>
          <w:color w:val="000000"/>
          <w:sz w:val="28"/>
          <w:szCs w:val="28"/>
          <w:lang w:val="fr-FR" w:eastAsia="en-US"/>
        </w:rPr>
      </w:pPr>
      <w:r w:rsidRPr="003425D2">
        <w:rPr>
          <w:rFonts w:ascii="Times New Roman" w:hAnsi="Times New Roman" w:cs="Times New Roman"/>
          <w:bCs/>
          <w:color w:val="000000"/>
          <w:sz w:val="28"/>
          <w:szCs w:val="28"/>
          <w:lang w:val="fr-FR" w:eastAsia="en-US"/>
        </w:rPr>
        <w:t>Anna Atkins</w:t>
      </w:r>
      <w:r w:rsidRPr="003425D2">
        <w:rPr>
          <w:rFonts w:ascii="Times New Roman" w:hAnsi="Times New Roman" w:cs="Times New Roman"/>
          <w:bCs/>
          <w:color w:val="000000"/>
          <w:sz w:val="28"/>
          <w:szCs w:val="28"/>
          <w:lang w:val="fr-FR" w:eastAsia="en-US"/>
        </w:rPr>
        <w:tab/>
      </w:r>
      <w:r w:rsidRPr="003425D2">
        <w:rPr>
          <w:rFonts w:ascii="Times New Roman" w:hAnsi="Times New Roman" w:cs="Times New Roman"/>
          <w:bCs/>
          <w:color w:val="000000"/>
          <w:sz w:val="28"/>
          <w:szCs w:val="28"/>
          <w:lang w:val="fr-FR" w:eastAsia="en-US"/>
        </w:rPr>
        <w:tab/>
        <w:t xml:space="preserve">b. Marie Curie </w:t>
      </w:r>
      <w:r w:rsidRPr="003425D2">
        <w:rPr>
          <w:rFonts w:ascii="Times New Roman" w:hAnsi="Times New Roman" w:cs="Times New Roman"/>
          <w:bCs/>
          <w:color w:val="000000"/>
          <w:sz w:val="28"/>
          <w:szCs w:val="28"/>
          <w:lang w:val="fr-FR" w:eastAsia="en-US"/>
        </w:rPr>
        <w:tab/>
      </w:r>
      <w:r w:rsidRPr="003425D2">
        <w:rPr>
          <w:rFonts w:ascii="Times New Roman" w:hAnsi="Times New Roman" w:cs="Times New Roman"/>
          <w:bCs/>
          <w:color w:val="000000"/>
          <w:sz w:val="28"/>
          <w:szCs w:val="28"/>
          <w:lang w:val="fr-FR" w:eastAsia="en-US"/>
        </w:rPr>
        <w:tab/>
        <w:t>c. Valentina Tereshkova</w:t>
      </w:r>
    </w:p>
    <w:p w:rsidR="0086090C" w:rsidRPr="00AD57C3" w:rsidRDefault="0086090C" w:rsidP="003E6B7F">
      <w:pPr>
        <w:pStyle w:val="ad"/>
        <w:widowControl w:val="0"/>
        <w:numPr>
          <w:ilvl w:val="0"/>
          <w:numId w:val="22"/>
        </w:numPr>
        <w:spacing w:after="0" w:line="360" w:lineRule="auto"/>
        <w:ind w:left="426"/>
        <w:jc w:val="both"/>
        <w:rPr>
          <w:rFonts w:ascii="Times New Roman" w:hAnsi="Times New Roman" w:cs="Times New Roman"/>
          <w:bCs/>
          <w:color w:val="000000"/>
          <w:sz w:val="28"/>
          <w:szCs w:val="28"/>
          <w:lang w:val="en-US" w:eastAsia="en-US"/>
        </w:rPr>
      </w:pPr>
      <w:r w:rsidRPr="00AD57C3">
        <w:rPr>
          <w:rFonts w:ascii="Times New Roman" w:hAnsi="Times New Roman" w:cs="Times New Roman"/>
          <w:bCs/>
          <w:color w:val="000000"/>
          <w:sz w:val="28"/>
          <w:szCs w:val="28"/>
          <w:lang w:val="en-US" w:eastAsia="en-US"/>
        </w:rPr>
        <w:t>He discovered the law of gravity</w:t>
      </w:r>
      <w:r>
        <w:rPr>
          <w:rFonts w:ascii="Times New Roman" w:hAnsi="Times New Roman" w:cs="Times New Roman"/>
          <w:bCs/>
          <w:color w:val="000000"/>
          <w:sz w:val="28"/>
          <w:szCs w:val="28"/>
          <w:lang w:val="en-US" w:eastAsia="en-US"/>
        </w:rPr>
        <w:t>.</w:t>
      </w:r>
    </w:p>
    <w:p w:rsidR="0086090C" w:rsidRPr="003425D2" w:rsidRDefault="0086090C" w:rsidP="003E6B7F">
      <w:pPr>
        <w:pStyle w:val="ad"/>
        <w:widowControl w:val="0"/>
        <w:numPr>
          <w:ilvl w:val="0"/>
          <w:numId w:val="18"/>
        </w:numPr>
        <w:spacing w:after="0" w:line="360" w:lineRule="auto"/>
        <w:ind w:left="426"/>
        <w:jc w:val="both"/>
        <w:rPr>
          <w:rFonts w:ascii="Times New Roman" w:hAnsi="Times New Roman" w:cs="Times New Roman"/>
          <w:bCs/>
          <w:color w:val="000000"/>
          <w:sz w:val="28"/>
          <w:szCs w:val="28"/>
          <w:lang w:val="fr-FR" w:eastAsia="en-US"/>
        </w:rPr>
      </w:pPr>
      <w:r w:rsidRPr="003425D2">
        <w:rPr>
          <w:rFonts w:ascii="Times New Roman" w:hAnsi="Times New Roman" w:cs="Times New Roman"/>
          <w:bCs/>
          <w:color w:val="000000"/>
          <w:sz w:val="28"/>
          <w:szCs w:val="28"/>
          <w:lang w:val="fr-FR" w:eastAsia="en-US"/>
        </w:rPr>
        <w:t xml:space="preserve">Isaac Newton </w:t>
      </w:r>
      <w:r w:rsidRPr="003425D2">
        <w:rPr>
          <w:rFonts w:ascii="Times New Roman" w:hAnsi="Times New Roman" w:cs="Times New Roman"/>
          <w:bCs/>
          <w:color w:val="000000"/>
          <w:sz w:val="28"/>
          <w:szCs w:val="28"/>
          <w:lang w:val="fr-FR" w:eastAsia="en-US"/>
        </w:rPr>
        <w:tab/>
      </w:r>
      <w:r w:rsidRPr="003425D2">
        <w:rPr>
          <w:rFonts w:ascii="Times New Roman" w:hAnsi="Times New Roman" w:cs="Times New Roman"/>
          <w:bCs/>
          <w:color w:val="000000"/>
          <w:sz w:val="28"/>
          <w:szCs w:val="28"/>
          <w:lang w:val="fr-FR" w:eastAsia="en-US"/>
        </w:rPr>
        <w:tab/>
        <w:t xml:space="preserve">b. Charles Babbage </w:t>
      </w:r>
      <w:r w:rsidRPr="003425D2">
        <w:rPr>
          <w:rFonts w:ascii="Times New Roman" w:hAnsi="Times New Roman" w:cs="Times New Roman"/>
          <w:bCs/>
          <w:color w:val="000000"/>
          <w:sz w:val="28"/>
          <w:szCs w:val="28"/>
          <w:lang w:val="fr-FR" w:eastAsia="en-US"/>
        </w:rPr>
        <w:tab/>
        <w:t>c. Charles Darwin</w:t>
      </w:r>
    </w:p>
    <w:p w:rsidR="0086090C" w:rsidRPr="00AD57C3" w:rsidRDefault="0086090C" w:rsidP="003E6B7F">
      <w:pPr>
        <w:pStyle w:val="ad"/>
        <w:widowControl w:val="0"/>
        <w:numPr>
          <w:ilvl w:val="0"/>
          <w:numId w:val="22"/>
        </w:numPr>
        <w:spacing w:after="0" w:line="360" w:lineRule="auto"/>
        <w:ind w:left="426"/>
        <w:jc w:val="both"/>
        <w:rPr>
          <w:rFonts w:ascii="Times New Roman" w:hAnsi="Times New Roman" w:cs="Times New Roman"/>
          <w:bCs/>
          <w:color w:val="000000"/>
          <w:sz w:val="28"/>
          <w:szCs w:val="28"/>
          <w:lang w:val="en-US" w:eastAsia="en-US"/>
        </w:rPr>
      </w:pPr>
      <w:r w:rsidRPr="00AD57C3">
        <w:rPr>
          <w:rFonts w:ascii="Times New Roman" w:hAnsi="Times New Roman" w:cs="Times New Roman"/>
          <w:bCs/>
          <w:color w:val="000000"/>
          <w:sz w:val="28"/>
          <w:szCs w:val="28"/>
          <w:lang w:val="en-US" w:eastAsia="en-US"/>
        </w:rPr>
        <w:t>He made the first public TV broadcast in the UK in 1925</w:t>
      </w:r>
      <w:r>
        <w:rPr>
          <w:rFonts w:ascii="Times New Roman" w:hAnsi="Times New Roman" w:cs="Times New Roman"/>
          <w:bCs/>
          <w:color w:val="000000"/>
          <w:sz w:val="28"/>
          <w:szCs w:val="28"/>
          <w:lang w:val="en-US" w:eastAsia="en-US"/>
        </w:rPr>
        <w:t>.</w:t>
      </w:r>
    </w:p>
    <w:p w:rsidR="0086090C" w:rsidRPr="003425D2" w:rsidRDefault="0086090C" w:rsidP="003E6B7F">
      <w:pPr>
        <w:pStyle w:val="ad"/>
        <w:widowControl w:val="0"/>
        <w:numPr>
          <w:ilvl w:val="0"/>
          <w:numId w:val="19"/>
        </w:numPr>
        <w:spacing w:after="0" w:line="360" w:lineRule="auto"/>
        <w:ind w:left="426"/>
        <w:jc w:val="both"/>
        <w:rPr>
          <w:rFonts w:ascii="Times New Roman" w:hAnsi="Times New Roman" w:cs="Times New Roman"/>
          <w:bCs/>
          <w:color w:val="000000"/>
          <w:sz w:val="28"/>
          <w:szCs w:val="28"/>
          <w:lang w:val="de-DE" w:eastAsia="en-US"/>
        </w:rPr>
      </w:pPr>
      <w:r w:rsidRPr="003425D2">
        <w:rPr>
          <w:rFonts w:ascii="Times New Roman" w:hAnsi="Times New Roman" w:cs="Times New Roman"/>
          <w:bCs/>
          <w:color w:val="000000"/>
          <w:sz w:val="28"/>
          <w:szCs w:val="28"/>
          <w:lang w:val="de-DE" w:eastAsia="en-US"/>
        </w:rPr>
        <w:t xml:space="preserve">Albert Einstein </w:t>
      </w:r>
      <w:r w:rsidRPr="003425D2">
        <w:rPr>
          <w:rFonts w:ascii="Times New Roman" w:hAnsi="Times New Roman" w:cs="Times New Roman"/>
          <w:bCs/>
          <w:color w:val="000000"/>
          <w:sz w:val="28"/>
          <w:szCs w:val="28"/>
          <w:lang w:val="de-DE" w:eastAsia="en-US"/>
        </w:rPr>
        <w:tab/>
        <w:t xml:space="preserve">b. Thomas Edison </w:t>
      </w:r>
      <w:r w:rsidRPr="003425D2">
        <w:rPr>
          <w:rFonts w:ascii="Times New Roman" w:hAnsi="Times New Roman" w:cs="Times New Roman"/>
          <w:bCs/>
          <w:color w:val="000000"/>
          <w:sz w:val="28"/>
          <w:szCs w:val="28"/>
          <w:lang w:val="de-DE" w:eastAsia="en-US"/>
        </w:rPr>
        <w:tab/>
      </w:r>
      <w:r w:rsidRPr="003425D2">
        <w:rPr>
          <w:rFonts w:ascii="Times New Roman" w:hAnsi="Times New Roman" w:cs="Times New Roman"/>
          <w:bCs/>
          <w:color w:val="000000"/>
          <w:sz w:val="28"/>
          <w:szCs w:val="28"/>
          <w:lang w:val="de-DE" w:eastAsia="en-US"/>
        </w:rPr>
        <w:tab/>
        <w:t>c. J.L. Baird</w:t>
      </w:r>
    </w:p>
    <w:p w:rsidR="0086090C" w:rsidRPr="00AD57C3" w:rsidRDefault="0086090C" w:rsidP="003E6B7F">
      <w:pPr>
        <w:pStyle w:val="ad"/>
        <w:widowControl w:val="0"/>
        <w:numPr>
          <w:ilvl w:val="0"/>
          <w:numId w:val="22"/>
        </w:numPr>
        <w:spacing w:after="0" w:line="360" w:lineRule="auto"/>
        <w:ind w:left="426"/>
        <w:jc w:val="both"/>
        <w:rPr>
          <w:rFonts w:ascii="Times New Roman" w:hAnsi="Times New Roman" w:cs="Times New Roman"/>
          <w:bCs/>
          <w:color w:val="000000"/>
          <w:sz w:val="28"/>
          <w:szCs w:val="28"/>
          <w:lang w:val="en-US" w:eastAsia="en-US"/>
        </w:rPr>
      </w:pPr>
      <w:r w:rsidRPr="00AD57C3">
        <w:rPr>
          <w:rFonts w:ascii="Times New Roman" w:hAnsi="Times New Roman" w:cs="Times New Roman"/>
          <w:bCs/>
          <w:color w:val="000000"/>
          <w:sz w:val="28"/>
          <w:szCs w:val="28"/>
          <w:lang w:val="en-US" w:eastAsia="en-US"/>
        </w:rPr>
        <w:t>He was a pioneer of British computing</w:t>
      </w:r>
      <w:r>
        <w:rPr>
          <w:rFonts w:ascii="Times New Roman" w:hAnsi="Times New Roman" w:cs="Times New Roman"/>
          <w:bCs/>
          <w:color w:val="000000"/>
          <w:sz w:val="28"/>
          <w:szCs w:val="28"/>
          <w:lang w:val="en-US" w:eastAsia="en-US"/>
        </w:rPr>
        <w:t>.</w:t>
      </w:r>
    </w:p>
    <w:p w:rsidR="0086090C" w:rsidRDefault="0086090C" w:rsidP="003E6B7F">
      <w:pPr>
        <w:pStyle w:val="ad"/>
        <w:widowControl w:val="0"/>
        <w:numPr>
          <w:ilvl w:val="0"/>
          <w:numId w:val="20"/>
        </w:numPr>
        <w:spacing w:after="0" w:line="360" w:lineRule="auto"/>
        <w:ind w:left="426"/>
        <w:jc w:val="both"/>
        <w:rPr>
          <w:rFonts w:ascii="Times New Roman" w:hAnsi="Times New Roman" w:cs="Times New Roman"/>
          <w:bCs/>
          <w:color w:val="000000"/>
          <w:sz w:val="28"/>
          <w:szCs w:val="28"/>
          <w:lang w:val="en-US" w:eastAsia="en-US"/>
        </w:rPr>
      </w:pPr>
      <w:r>
        <w:rPr>
          <w:rFonts w:ascii="Times New Roman" w:hAnsi="Times New Roman" w:cs="Times New Roman"/>
          <w:bCs/>
          <w:color w:val="000000"/>
          <w:sz w:val="28"/>
          <w:szCs w:val="28"/>
          <w:lang w:val="en-US" w:eastAsia="en-US"/>
        </w:rPr>
        <w:t xml:space="preserve">Stephen Hawking </w:t>
      </w:r>
      <w:r>
        <w:rPr>
          <w:rFonts w:ascii="Times New Roman" w:hAnsi="Times New Roman" w:cs="Times New Roman"/>
          <w:bCs/>
          <w:color w:val="000000"/>
          <w:sz w:val="28"/>
          <w:szCs w:val="28"/>
          <w:lang w:val="en-US" w:eastAsia="en-US"/>
        </w:rPr>
        <w:tab/>
        <w:t xml:space="preserve">b. Charles Babbage </w:t>
      </w:r>
      <w:r>
        <w:rPr>
          <w:rFonts w:ascii="Times New Roman" w:hAnsi="Times New Roman" w:cs="Times New Roman"/>
          <w:bCs/>
          <w:color w:val="000000"/>
          <w:sz w:val="28"/>
          <w:szCs w:val="28"/>
          <w:lang w:val="en-US" w:eastAsia="en-US"/>
        </w:rPr>
        <w:tab/>
        <w:t>c. Thomas Edison</w:t>
      </w:r>
    </w:p>
    <w:p w:rsidR="0086090C" w:rsidRPr="00AD57C3" w:rsidRDefault="0086090C" w:rsidP="003E6B7F">
      <w:pPr>
        <w:pStyle w:val="ad"/>
        <w:widowControl w:val="0"/>
        <w:numPr>
          <w:ilvl w:val="0"/>
          <w:numId w:val="22"/>
        </w:numPr>
        <w:spacing w:after="0" w:line="360" w:lineRule="auto"/>
        <w:ind w:left="426"/>
        <w:jc w:val="both"/>
        <w:rPr>
          <w:rFonts w:ascii="Times New Roman" w:hAnsi="Times New Roman" w:cs="Times New Roman"/>
          <w:bCs/>
          <w:color w:val="000000"/>
          <w:sz w:val="28"/>
          <w:szCs w:val="28"/>
          <w:lang w:val="en-US" w:eastAsia="en-US"/>
        </w:rPr>
      </w:pPr>
      <w:r w:rsidRPr="00AD57C3">
        <w:rPr>
          <w:rFonts w:ascii="Times New Roman" w:hAnsi="Times New Roman" w:cs="Times New Roman"/>
          <w:bCs/>
          <w:color w:val="000000"/>
          <w:sz w:val="28"/>
          <w:szCs w:val="28"/>
          <w:lang w:val="en-US" w:eastAsia="en-US"/>
        </w:rPr>
        <w:t xml:space="preserve">His book </w:t>
      </w:r>
      <w:r>
        <w:rPr>
          <w:rFonts w:ascii="Times New Roman" w:hAnsi="Times New Roman" w:cs="Times New Roman"/>
          <w:bCs/>
          <w:color w:val="000000"/>
          <w:sz w:val="28"/>
          <w:szCs w:val="28"/>
          <w:lang w:val="en-US" w:eastAsia="en-US"/>
        </w:rPr>
        <w:t>“</w:t>
      </w:r>
      <w:r w:rsidRPr="00AD57C3">
        <w:rPr>
          <w:rFonts w:ascii="Times New Roman" w:hAnsi="Times New Roman" w:cs="Times New Roman"/>
          <w:bCs/>
          <w:color w:val="000000"/>
          <w:sz w:val="28"/>
          <w:szCs w:val="28"/>
          <w:lang w:val="en-US" w:eastAsia="en-US"/>
        </w:rPr>
        <w:t>A Brief History of Time</w:t>
      </w:r>
      <w:proofErr w:type="gramStart"/>
      <w:r>
        <w:rPr>
          <w:rFonts w:ascii="Times New Roman" w:hAnsi="Times New Roman" w:cs="Times New Roman"/>
          <w:bCs/>
          <w:color w:val="000000"/>
          <w:sz w:val="28"/>
          <w:szCs w:val="28"/>
          <w:lang w:val="en-US" w:eastAsia="en-US"/>
        </w:rPr>
        <w:t>”</w:t>
      </w:r>
      <w:r w:rsidRPr="00AD57C3">
        <w:rPr>
          <w:rFonts w:ascii="Times New Roman" w:hAnsi="Times New Roman" w:cs="Times New Roman"/>
          <w:bCs/>
          <w:color w:val="000000"/>
          <w:sz w:val="28"/>
          <w:szCs w:val="28"/>
          <w:lang w:val="en-US" w:eastAsia="en-US"/>
        </w:rPr>
        <w:t xml:space="preserve">  appeared</w:t>
      </w:r>
      <w:proofErr w:type="gramEnd"/>
      <w:r w:rsidRPr="00AD57C3">
        <w:rPr>
          <w:rFonts w:ascii="Times New Roman" w:hAnsi="Times New Roman" w:cs="Times New Roman"/>
          <w:bCs/>
          <w:color w:val="000000"/>
          <w:sz w:val="28"/>
          <w:szCs w:val="28"/>
          <w:lang w:val="en-US" w:eastAsia="en-US"/>
        </w:rPr>
        <w:t xml:space="preserve"> on the British Sunday Times best-seller list for a record-breaking 237 weeks</w:t>
      </w:r>
      <w:r>
        <w:rPr>
          <w:rFonts w:ascii="Times New Roman" w:hAnsi="Times New Roman" w:cs="Times New Roman"/>
          <w:bCs/>
          <w:color w:val="000000"/>
          <w:sz w:val="28"/>
          <w:szCs w:val="28"/>
          <w:lang w:val="en-US" w:eastAsia="en-US"/>
        </w:rPr>
        <w:t>.</w:t>
      </w:r>
    </w:p>
    <w:p w:rsidR="0086090C" w:rsidRPr="003425D2" w:rsidRDefault="0086090C" w:rsidP="00614E70">
      <w:pPr>
        <w:pStyle w:val="ad"/>
        <w:widowControl w:val="0"/>
        <w:numPr>
          <w:ilvl w:val="0"/>
          <w:numId w:val="43"/>
        </w:numPr>
        <w:spacing w:after="0" w:line="360" w:lineRule="auto"/>
        <w:jc w:val="both"/>
        <w:rPr>
          <w:rFonts w:ascii="Times New Roman" w:hAnsi="Times New Roman" w:cs="Times New Roman"/>
          <w:bCs/>
          <w:color w:val="000000"/>
          <w:sz w:val="28"/>
          <w:szCs w:val="28"/>
          <w:lang w:val="de-DE" w:eastAsia="en-US"/>
        </w:rPr>
      </w:pPr>
      <w:r w:rsidRPr="003425D2">
        <w:rPr>
          <w:rFonts w:ascii="Times New Roman" w:hAnsi="Times New Roman" w:cs="Times New Roman"/>
          <w:bCs/>
          <w:color w:val="000000"/>
          <w:sz w:val="28"/>
          <w:szCs w:val="28"/>
          <w:lang w:val="de-DE" w:eastAsia="en-US"/>
        </w:rPr>
        <w:t xml:space="preserve">Charles Darwin </w:t>
      </w:r>
      <w:r w:rsidRPr="003425D2">
        <w:rPr>
          <w:rFonts w:ascii="Times New Roman" w:hAnsi="Times New Roman" w:cs="Times New Roman"/>
          <w:bCs/>
          <w:color w:val="000000"/>
          <w:sz w:val="28"/>
          <w:szCs w:val="28"/>
          <w:lang w:val="de-DE" w:eastAsia="en-US"/>
        </w:rPr>
        <w:tab/>
        <w:t xml:space="preserve">b. Stephen Hawking </w:t>
      </w:r>
      <w:r w:rsidRPr="003425D2">
        <w:rPr>
          <w:rFonts w:ascii="Times New Roman" w:hAnsi="Times New Roman" w:cs="Times New Roman"/>
          <w:bCs/>
          <w:color w:val="000000"/>
          <w:sz w:val="28"/>
          <w:szCs w:val="28"/>
          <w:lang w:val="de-DE" w:eastAsia="en-US"/>
        </w:rPr>
        <w:tab/>
        <w:t>c.</w:t>
      </w:r>
      <w:r w:rsidR="00614E70" w:rsidRPr="00614E70">
        <w:rPr>
          <w:rFonts w:ascii="Times New Roman" w:hAnsi="Times New Roman" w:cs="Times New Roman"/>
          <w:bCs/>
          <w:color w:val="000000"/>
          <w:sz w:val="28"/>
          <w:szCs w:val="28"/>
          <w:lang w:val="de-DE" w:eastAsia="en-US"/>
        </w:rPr>
        <w:t xml:space="preserve"> </w:t>
      </w:r>
      <w:r w:rsidRPr="003425D2">
        <w:rPr>
          <w:rFonts w:ascii="Times New Roman" w:hAnsi="Times New Roman" w:cs="Times New Roman"/>
          <w:bCs/>
          <w:color w:val="000000"/>
          <w:sz w:val="28"/>
          <w:szCs w:val="28"/>
          <w:lang w:val="de-DE" w:eastAsia="en-US"/>
        </w:rPr>
        <w:t>Albert Einstein</w:t>
      </w:r>
    </w:p>
    <w:p w:rsidR="0086090C" w:rsidRDefault="0086090C" w:rsidP="003E6B7F">
      <w:pPr>
        <w:pStyle w:val="ad"/>
        <w:widowControl w:val="0"/>
        <w:numPr>
          <w:ilvl w:val="0"/>
          <w:numId w:val="22"/>
        </w:numPr>
        <w:spacing w:after="0" w:line="360" w:lineRule="auto"/>
        <w:ind w:left="426" w:hanging="284"/>
        <w:jc w:val="both"/>
        <w:rPr>
          <w:rFonts w:ascii="Times New Roman" w:hAnsi="Times New Roman" w:cs="Times New Roman"/>
          <w:bCs/>
          <w:color w:val="000000"/>
          <w:sz w:val="28"/>
          <w:szCs w:val="28"/>
          <w:lang w:val="en-US" w:eastAsia="en-US"/>
        </w:rPr>
      </w:pPr>
      <w:r>
        <w:rPr>
          <w:rFonts w:ascii="Times New Roman" w:hAnsi="Times New Roman" w:cs="Times New Roman"/>
          <w:bCs/>
          <w:color w:val="000000"/>
          <w:sz w:val="28"/>
          <w:szCs w:val="28"/>
          <w:lang w:val="en-US" w:eastAsia="en-US"/>
        </w:rPr>
        <w:t>She discovered a phenomenal eight new comets (one of which bears her name), but basked only in reflected glory of her kinsmen.</w:t>
      </w:r>
    </w:p>
    <w:p w:rsidR="0086090C" w:rsidRPr="00684605" w:rsidRDefault="0086090C" w:rsidP="00684605">
      <w:pPr>
        <w:pStyle w:val="ad"/>
        <w:widowControl w:val="0"/>
        <w:numPr>
          <w:ilvl w:val="0"/>
          <w:numId w:val="42"/>
        </w:numPr>
        <w:spacing w:after="0" w:line="360" w:lineRule="auto"/>
        <w:jc w:val="both"/>
        <w:rPr>
          <w:rFonts w:ascii="Times New Roman" w:hAnsi="Times New Roman" w:cs="Times New Roman"/>
          <w:bCs/>
          <w:color w:val="000000"/>
          <w:sz w:val="28"/>
          <w:szCs w:val="28"/>
          <w:lang w:val="en-US" w:eastAsia="en-US"/>
        </w:rPr>
      </w:pPr>
      <w:r w:rsidRPr="00684605">
        <w:rPr>
          <w:rFonts w:ascii="Times New Roman" w:hAnsi="Times New Roman" w:cs="Times New Roman"/>
          <w:bCs/>
          <w:color w:val="000000"/>
          <w:sz w:val="28"/>
          <w:szCs w:val="28"/>
          <w:lang w:val="en-US" w:eastAsia="en-US"/>
        </w:rPr>
        <w:t xml:space="preserve">Margaret Cavendish  </w:t>
      </w:r>
      <w:r>
        <w:rPr>
          <w:rFonts w:ascii="Times New Roman" w:hAnsi="Times New Roman" w:cs="Times New Roman"/>
          <w:bCs/>
          <w:color w:val="000000"/>
          <w:sz w:val="28"/>
          <w:szCs w:val="28"/>
          <w:lang w:val="en-US" w:eastAsia="en-US"/>
        </w:rPr>
        <w:t xml:space="preserve">  b.</w:t>
      </w:r>
      <w:r w:rsidRPr="00684605">
        <w:rPr>
          <w:rFonts w:ascii="Times New Roman" w:hAnsi="Times New Roman" w:cs="Times New Roman"/>
          <w:bCs/>
          <w:color w:val="000000"/>
          <w:sz w:val="28"/>
          <w:szCs w:val="28"/>
          <w:lang w:val="en-US" w:eastAsia="en-US"/>
        </w:rPr>
        <w:t xml:space="preserve"> Caroline Herschel</w:t>
      </w:r>
      <w:r>
        <w:rPr>
          <w:rFonts w:ascii="Times New Roman" w:hAnsi="Times New Roman" w:cs="Times New Roman"/>
          <w:bCs/>
          <w:color w:val="000000"/>
          <w:sz w:val="28"/>
          <w:szCs w:val="28"/>
          <w:lang w:val="en-US" w:eastAsia="en-US"/>
        </w:rPr>
        <w:t xml:space="preserve">   c. Ada Lovelace</w:t>
      </w:r>
    </w:p>
    <w:p w:rsidR="0086090C" w:rsidRPr="005926E9" w:rsidRDefault="0086090C" w:rsidP="005926E9">
      <w:pPr>
        <w:widowControl w:val="0"/>
        <w:spacing w:after="0" w:line="360" w:lineRule="auto"/>
        <w:jc w:val="both"/>
        <w:rPr>
          <w:rFonts w:ascii="Times New Roman" w:hAnsi="Times New Roman" w:cs="Times New Roman"/>
          <w:bCs/>
          <w:color w:val="000000"/>
          <w:sz w:val="28"/>
          <w:szCs w:val="28"/>
          <w:lang w:val="en-US" w:eastAsia="en-US"/>
        </w:rPr>
      </w:pPr>
      <w:r>
        <w:rPr>
          <w:rFonts w:ascii="Times New Roman" w:hAnsi="Times New Roman" w:cs="Times New Roman"/>
          <w:bCs/>
          <w:color w:val="000000"/>
          <w:sz w:val="28"/>
          <w:szCs w:val="28"/>
          <w:lang w:val="en-US" w:eastAsia="en-US"/>
        </w:rPr>
        <w:t xml:space="preserve">23. </w:t>
      </w:r>
      <w:r w:rsidRPr="005926E9">
        <w:rPr>
          <w:rFonts w:ascii="Times New Roman" w:hAnsi="Times New Roman" w:cs="Times New Roman"/>
          <w:bCs/>
          <w:color w:val="000000"/>
          <w:sz w:val="28"/>
          <w:szCs w:val="28"/>
          <w:lang w:val="en-US" w:eastAsia="en-US"/>
        </w:rPr>
        <w:t>How did Alexander G. Bell call the first telephone?</w:t>
      </w:r>
    </w:p>
    <w:p w:rsidR="0086090C" w:rsidRPr="00E62B53" w:rsidRDefault="0086090C" w:rsidP="00684605">
      <w:pPr>
        <w:pStyle w:val="ad"/>
        <w:widowControl w:val="0"/>
        <w:numPr>
          <w:ilvl w:val="0"/>
          <w:numId w:val="21"/>
        </w:numPr>
        <w:spacing w:after="0" w:line="240" w:lineRule="auto"/>
        <w:ind w:left="0"/>
        <w:jc w:val="both"/>
        <w:rPr>
          <w:rFonts w:ascii="Times New Roman" w:hAnsi="Times New Roman" w:cs="Times New Roman"/>
          <w:b/>
          <w:bCs/>
          <w:color w:val="000000"/>
          <w:sz w:val="28"/>
          <w:szCs w:val="28"/>
          <w:lang w:val="en-US" w:eastAsia="en-US"/>
        </w:rPr>
      </w:pPr>
      <w:r w:rsidRPr="00E62B53">
        <w:rPr>
          <w:rFonts w:ascii="Times New Roman" w:hAnsi="Times New Roman" w:cs="Times New Roman"/>
          <w:bCs/>
          <w:color w:val="000000"/>
          <w:sz w:val="28"/>
          <w:szCs w:val="28"/>
          <w:lang w:val="en-US" w:eastAsia="en-US"/>
        </w:rPr>
        <w:t xml:space="preserve">Talking Telegraph </w:t>
      </w:r>
      <w:r w:rsidRPr="00E62B53">
        <w:rPr>
          <w:rFonts w:ascii="Times New Roman" w:hAnsi="Times New Roman" w:cs="Times New Roman"/>
          <w:bCs/>
          <w:color w:val="000000"/>
          <w:sz w:val="28"/>
          <w:szCs w:val="28"/>
          <w:lang w:val="en-US" w:eastAsia="en-US"/>
        </w:rPr>
        <w:tab/>
        <w:t xml:space="preserve">b. Voice Transmitter </w:t>
      </w:r>
      <w:r w:rsidRPr="00E62B53">
        <w:rPr>
          <w:rFonts w:ascii="Times New Roman" w:hAnsi="Times New Roman" w:cs="Times New Roman"/>
          <w:bCs/>
          <w:color w:val="000000"/>
          <w:sz w:val="28"/>
          <w:szCs w:val="28"/>
          <w:lang w:val="en-US" w:eastAsia="en-US"/>
        </w:rPr>
        <w:tab/>
        <w:t xml:space="preserve">c. Electric Speech Machine </w:t>
      </w:r>
    </w:p>
    <w:p w:rsidR="0086090C" w:rsidRDefault="0086090C" w:rsidP="00EB25DE">
      <w:pPr>
        <w:widowControl w:val="0"/>
        <w:spacing w:after="0" w:line="240" w:lineRule="auto"/>
        <w:jc w:val="both"/>
        <w:rPr>
          <w:rFonts w:ascii="Times New Roman" w:hAnsi="Times New Roman" w:cs="Times New Roman"/>
          <w:b/>
          <w:bCs/>
          <w:color w:val="000000"/>
          <w:sz w:val="28"/>
          <w:szCs w:val="28"/>
          <w:lang w:val="en-US" w:eastAsia="en-US"/>
        </w:rPr>
      </w:pPr>
    </w:p>
    <w:p w:rsidR="0086090C" w:rsidRDefault="0086090C" w:rsidP="00EB25DE">
      <w:pPr>
        <w:widowControl w:val="0"/>
        <w:spacing w:after="0" w:line="240" w:lineRule="auto"/>
        <w:jc w:val="both"/>
        <w:rPr>
          <w:rFonts w:ascii="Times New Roman" w:hAnsi="Times New Roman" w:cs="Times New Roman"/>
          <w:b/>
          <w:sz w:val="28"/>
          <w:lang w:val="en-US" w:eastAsia="ru-RU"/>
        </w:rPr>
      </w:pPr>
      <w:r>
        <w:rPr>
          <w:rFonts w:ascii="Times New Roman" w:hAnsi="Times New Roman" w:cs="Times New Roman"/>
          <w:b/>
          <w:bCs/>
          <w:color w:val="000000"/>
          <w:sz w:val="28"/>
          <w:szCs w:val="28"/>
          <w:lang w:val="en-US" w:eastAsia="en-US"/>
        </w:rPr>
        <w:t xml:space="preserve">Task 4.For questions 24-30, read the text below and look carefully at each </w:t>
      </w:r>
      <w:r>
        <w:rPr>
          <w:rFonts w:ascii="Times New Roman" w:hAnsi="Times New Roman" w:cs="Times New Roman"/>
          <w:b/>
          <w:bCs/>
          <w:color w:val="000000"/>
          <w:sz w:val="28"/>
          <w:szCs w:val="28"/>
          <w:lang w:val="en-US" w:eastAsia="en-US"/>
        </w:rPr>
        <w:lastRenderedPageBreak/>
        <w:t>line. If the line is correct put a tick (</w:t>
      </w:r>
      <w:r>
        <w:rPr>
          <w:rFonts w:ascii="Times New Roman" w:hAnsi="Times New Roman" w:cs="Times New Roman"/>
          <w:b/>
          <w:bCs/>
          <w:color w:val="000000"/>
          <w:sz w:val="28"/>
          <w:szCs w:val="28"/>
          <w:lang w:val="en-US" w:eastAsia="en-US"/>
        </w:rPr>
        <w:sym w:font="Symbol" w:char="F0D6"/>
      </w:r>
      <w:r>
        <w:rPr>
          <w:rFonts w:ascii="Times New Roman" w:hAnsi="Times New Roman" w:cs="Times New Roman"/>
          <w:b/>
          <w:bCs/>
          <w:color w:val="000000"/>
          <w:sz w:val="28"/>
          <w:szCs w:val="28"/>
          <w:lang w:val="en-US" w:eastAsia="en-US"/>
        </w:rPr>
        <w:t>) in the provided space. If the line has a word which should not be there, write the word in the provided space.</w:t>
      </w:r>
    </w:p>
    <w:p w:rsidR="0086090C" w:rsidRDefault="0086090C" w:rsidP="007A6020">
      <w:pPr>
        <w:widowControl w:val="0"/>
        <w:spacing w:after="0" w:line="360" w:lineRule="auto"/>
        <w:ind w:left="1134" w:firstLine="1134"/>
        <w:jc w:val="both"/>
        <w:rPr>
          <w:rFonts w:ascii="Times New Roman" w:hAnsi="Times New Roman" w:cs="Times New Roman"/>
          <w:b/>
          <w:bCs/>
          <w:color w:val="000000"/>
          <w:sz w:val="28"/>
          <w:szCs w:val="28"/>
          <w:lang w:val="en-US" w:eastAsia="en-US"/>
        </w:rPr>
      </w:pPr>
      <w:r>
        <w:rPr>
          <w:rFonts w:ascii="Times New Roman" w:hAnsi="Times New Roman" w:cs="Times New Roman"/>
          <w:b/>
          <w:bCs/>
          <w:color w:val="000000"/>
          <w:sz w:val="28"/>
          <w:szCs w:val="28"/>
          <w:lang w:val="en-US" w:eastAsia="en-US"/>
        </w:rPr>
        <w:t>Ada Lovelace</w:t>
      </w:r>
    </w:p>
    <w:p w:rsidR="0086090C" w:rsidRDefault="0086090C" w:rsidP="008757B2">
      <w:pPr>
        <w:widowControl w:val="0"/>
        <w:spacing w:after="0" w:line="360" w:lineRule="auto"/>
        <w:rPr>
          <w:rFonts w:ascii="Times New Roman" w:hAnsi="Times New Roman" w:cs="Times New Roman"/>
          <w:bCs/>
          <w:color w:val="000000"/>
          <w:sz w:val="28"/>
          <w:szCs w:val="28"/>
          <w:lang w:val="en-US" w:eastAsia="en-US"/>
        </w:rPr>
      </w:pPr>
      <w:r w:rsidRPr="00E43A58">
        <w:rPr>
          <w:rFonts w:ascii="Times New Roman" w:hAnsi="Times New Roman" w:cs="Times New Roman"/>
          <w:bCs/>
          <w:color w:val="000000"/>
          <w:sz w:val="28"/>
          <w:szCs w:val="28"/>
          <w:lang w:val="en-US" w:eastAsia="en-US"/>
        </w:rPr>
        <w:t>Ada Lovelace</w:t>
      </w:r>
      <w:r>
        <w:rPr>
          <w:rFonts w:ascii="Times New Roman" w:hAnsi="Times New Roman" w:cs="Times New Roman"/>
          <w:bCs/>
          <w:color w:val="000000"/>
          <w:sz w:val="28"/>
          <w:szCs w:val="28"/>
          <w:lang w:val="en-US" w:eastAsia="en-US"/>
        </w:rPr>
        <w:t xml:space="preserve"> (</w:t>
      </w:r>
      <w:r w:rsidRPr="006538E1">
        <w:rPr>
          <w:rFonts w:ascii="Times New Roman" w:hAnsi="Times New Roman" w:cs="Times New Roman"/>
          <w:bCs/>
          <w:color w:val="000000"/>
          <w:sz w:val="28"/>
          <w:szCs w:val="28"/>
          <w:lang w:val="en-US" w:eastAsia="en-US"/>
        </w:rPr>
        <w:t>a</w:t>
      </w:r>
      <w:r>
        <w:rPr>
          <w:rFonts w:ascii="Times New Roman" w:hAnsi="Times New Roman" w:cs="Times New Roman"/>
          <w:bCs/>
          <w:color w:val="000000"/>
          <w:sz w:val="28"/>
          <w:szCs w:val="28"/>
          <w:lang w:val="en-US" w:eastAsia="en-US"/>
        </w:rPr>
        <w:t xml:space="preserve"> née Byron) was an English mathematician and____________(24)</w:t>
      </w:r>
    </w:p>
    <w:p w:rsidR="0086090C" w:rsidRDefault="0086090C" w:rsidP="008757B2">
      <w:pPr>
        <w:widowControl w:val="0"/>
        <w:spacing w:after="0" w:line="360" w:lineRule="auto"/>
        <w:rPr>
          <w:rFonts w:ascii="Times New Roman" w:hAnsi="Times New Roman" w:cs="Times New Roman"/>
          <w:bCs/>
          <w:color w:val="000000"/>
          <w:sz w:val="28"/>
          <w:szCs w:val="28"/>
          <w:lang w:val="en-US" w:eastAsia="en-US"/>
        </w:rPr>
      </w:pPr>
      <w:r>
        <w:rPr>
          <w:rFonts w:ascii="Times New Roman" w:hAnsi="Times New Roman" w:cs="Times New Roman"/>
          <w:bCs/>
          <w:color w:val="000000"/>
          <w:sz w:val="28"/>
          <w:szCs w:val="28"/>
          <w:lang w:val="en-US" w:eastAsia="en-US"/>
        </w:rPr>
        <w:t xml:space="preserve">writer. She is </w:t>
      </w:r>
      <w:proofErr w:type="gramStart"/>
      <w:r>
        <w:rPr>
          <w:rFonts w:ascii="Times New Roman" w:hAnsi="Times New Roman" w:cs="Times New Roman"/>
          <w:bCs/>
          <w:color w:val="000000"/>
          <w:sz w:val="28"/>
          <w:szCs w:val="28"/>
          <w:lang w:val="en-US" w:eastAsia="en-US"/>
        </w:rPr>
        <w:t>often</w:t>
      </w:r>
      <w:r w:rsidR="00EA0C78" w:rsidRPr="00EA0C78">
        <w:rPr>
          <w:rFonts w:ascii="Times New Roman" w:hAnsi="Times New Roman" w:cs="Times New Roman"/>
          <w:bCs/>
          <w:color w:val="000000"/>
          <w:sz w:val="28"/>
          <w:szCs w:val="28"/>
          <w:lang w:val="en-US" w:eastAsia="en-US"/>
        </w:rPr>
        <w:t xml:space="preserve">  </w:t>
      </w:r>
      <w:proofErr w:type="spellStart"/>
      <w:r w:rsidRPr="006538E1">
        <w:rPr>
          <w:rFonts w:ascii="Times New Roman" w:hAnsi="Times New Roman" w:cs="Times New Roman"/>
          <w:bCs/>
          <w:color w:val="000000"/>
          <w:sz w:val="28"/>
          <w:szCs w:val="28"/>
          <w:lang w:val="en-US" w:eastAsia="en-US"/>
        </w:rPr>
        <w:t>be</w:t>
      </w:r>
      <w:r>
        <w:rPr>
          <w:rFonts w:ascii="Times New Roman" w:hAnsi="Times New Roman" w:cs="Times New Roman"/>
          <w:bCs/>
          <w:color w:val="000000"/>
          <w:sz w:val="28"/>
          <w:szCs w:val="28"/>
          <w:lang w:val="en-US" w:eastAsia="en-US"/>
        </w:rPr>
        <w:t>regarded</w:t>
      </w:r>
      <w:proofErr w:type="spellEnd"/>
      <w:proofErr w:type="gramEnd"/>
      <w:r>
        <w:rPr>
          <w:rFonts w:ascii="Times New Roman" w:hAnsi="Times New Roman" w:cs="Times New Roman"/>
          <w:bCs/>
          <w:color w:val="000000"/>
          <w:sz w:val="28"/>
          <w:szCs w:val="28"/>
          <w:lang w:val="en-US" w:eastAsia="en-US"/>
        </w:rPr>
        <w:t xml:space="preserve"> as the first to recognize</w:t>
      </w:r>
      <w:r w:rsidR="00EA0C78" w:rsidRPr="00EA0C78">
        <w:rPr>
          <w:rFonts w:ascii="Times New Roman" w:hAnsi="Times New Roman" w:cs="Times New Roman"/>
          <w:bCs/>
          <w:color w:val="000000"/>
          <w:sz w:val="28"/>
          <w:szCs w:val="28"/>
          <w:lang w:val="en-US" w:eastAsia="en-US"/>
        </w:rPr>
        <w:t xml:space="preserve">  </w:t>
      </w:r>
      <w:r>
        <w:rPr>
          <w:rFonts w:ascii="Times New Roman" w:hAnsi="Times New Roman" w:cs="Times New Roman"/>
          <w:bCs/>
          <w:color w:val="000000"/>
          <w:sz w:val="28"/>
          <w:szCs w:val="28"/>
          <w:lang w:val="en-US" w:eastAsia="en-US"/>
        </w:rPr>
        <w:t>the full____________(25)</w:t>
      </w:r>
    </w:p>
    <w:p w:rsidR="0086090C" w:rsidRDefault="0086090C" w:rsidP="008757B2">
      <w:pPr>
        <w:widowControl w:val="0"/>
        <w:spacing w:after="0" w:line="360" w:lineRule="auto"/>
        <w:rPr>
          <w:rFonts w:ascii="Times New Roman" w:hAnsi="Times New Roman" w:cs="Times New Roman"/>
          <w:bCs/>
          <w:color w:val="000000"/>
          <w:sz w:val="28"/>
          <w:szCs w:val="28"/>
          <w:lang w:val="en-US" w:eastAsia="en-US"/>
        </w:rPr>
      </w:pPr>
      <w:r>
        <w:rPr>
          <w:rFonts w:ascii="Times New Roman" w:hAnsi="Times New Roman" w:cs="Times New Roman"/>
          <w:bCs/>
          <w:color w:val="000000"/>
          <w:sz w:val="28"/>
          <w:szCs w:val="28"/>
          <w:lang w:val="en-US" w:eastAsia="en-US"/>
        </w:rPr>
        <w:t xml:space="preserve"> potential of a “computing machine” and </w:t>
      </w:r>
      <w:r w:rsidRPr="006538E1">
        <w:rPr>
          <w:rFonts w:ascii="Times New Roman" w:hAnsi="Times New Roman" w:cs="Times New Roman"/>
          <w:bCs/>
          <w:color w:val="000000"/>
          <w:sz w:val="28"/>
          <w:szCs w:val="28"/>
          <w:lang w:val="en-US" w:eastAsia="en-US"/>
        </w:rPr>
        <w:t xml:space="preserve">of </w:t>
      </w:r>
      <w:r>
        <w:rPr>
          <w:rFonts w:ascii="Times New Roman" w:hAnsi="Times New Roman" w:cs="Times New Roman"/>
          <w:bCs/>
          <w:color w:val="000000"/>
          <w:sz w:val="28"/>
          <w:szCs w:val="28"/>
          <w:lang w:val="en-US" w:eastAsia="en-US"/>
        </w:rPr>
        <w:t xml:space="preserve">the first computer _____________(26) </w:t>
      </w:r>
    </w:p>
    <w:p w:rsidR="0086090C" w:rsidRDefault="0086090C" w:rsidP="008757B2">
      <w:pPr>
        <w:widowControl w:val="0"/>
        <w:spacing w:after="0" w:line="360" w:lineRule="auto"/>
        <w:rPr>
          <w:rFonts w:ascii="Times New Roman" w:hAnsi="Times New Roman" w:cs="Times New Roman"/>
          <w:bCs/>
          <w:color w:val="000000"/>
          <w:sz w:val="28"/>
          <w:szCs w:val="28"/>
          <w:lang w:val="en-US" w:eastAsia="en-US"/>
        </w:rPr>
      </w:pPr>
      <w:r>
        <w:rPr>
          <w:rFonts w:ascii="Times New Roman" w:hAnsi="Times New Roman" w:cs="Times New Roman"/>
          <w:bCs/>
          <w:color w:val="000000"/>
          <w:sz w:val="28"/>
          <w:szCs w:val="28"/>
          <w:lang w:val="en-US" w:eastAsia="en-US"/>
        </w:rPr>
        <w:t xml:space="preserve">programmer. Her </w:t>
      </w:r>
      <w:proofErr w:type="gramStart"/>
      <w:r>
        <w:rPr>
          <w:rFonts w:ascii="Times New Roman" w:hAnsi="Times New Roman" w:cs="Times New Roman"/>
          <w:bCs/>
          <w:color w:val="000000"/>
          <w:sz w:val="28"/>
          <w:szCs w:val="28"/>
          <w:lang w:val="en-US" w:eastAsia="en-US"/>
        </w:rPr>
        <w:t>mother</w:t>
      </w:r>
      <w:r w:rsidR="00EA0C78" w:rsidRPr="00EA0C78">
        <w:rPr>
          <w:rFonts w:ascii="Times New Roman" w:hAnsi="Times New Roman" w:cs="Times New Roman"/>
          <w:bCs/>
          <w:color w:val="000000"/>
          <w:sz w:val="28"/>
          <w:szCs w:val="28"/>
          <w:lang w:val="en-US" w:eastAsia="en-US"/>
        </w:rPr>
        <w:t xml:space="preserve">  </w:t>
      </w:r>
      <w:r>
        <w:rPr>
          <w:rFonts w:ascii="Times New Roman" w:hAnsi="Times New Roman" w:cs="Times New Roman"/>
          <w:bCs/>
          <w:color w:val="000000"/>
          <w:sz w:val="28"/>
          <w:szCs w:val="28"/>
          <w:lang w:val="en-US" w:eastAsia="en-US"/>
        </w:rPr>
        <w:t>promoted</w:t>
      </w:r>
      <w:proofErr w:type="gramEnd"/>
      <w:r>
        <w:rPr>
          <w:rFonts w:ascii="Times New Roman" w:hAnsi="Times New Roman" w:cs="Times New Roman"/>
          <w:bCs/>
          <w:color w:val="000000"/>
          <w:sz w:val="28"/>
          <w:szCs w:val="28"/>
          <w:lang w:val="en-US" w:eastAsia="en-US"/>
        </w:rPr>
        <w:t xml:space="preserve"> Ada’s interest in </w:t>
      </w:r>
      <w:r w:rsidRPr="006538E1">
        <w:rPr>
          <w:rFonts w:ascii="Times New Roman" w:hAnsi="Times New Roman" w:cs="Times New Roman"/>
          <w:bCs/>
          <w:color w:val="000000"/>
          <w:sz w:val="28"/>
          <w:szCs w:val="28"/>
          <w:lang w:val="en-US" w:eastAsia="en-US"/>
        </w:rPr>
        <w:t xml:space="preserve">the </w:t>
      </w:r>
      <w:r>
        <w:rPr>
          <w:rFonts w:ascii="Times New Roman" w:hAnsi="Times New Roman" w:cs="Times New Roman"/>
          <w:bCs/>
          <w:color w:val="000000"/>
          <w:sz w:val="28"/>
          <w:szCs w:val="28"/>
          <w:lang w:val="en-US" w:eastAsia="en-US"/>
        </w:rPr>
        <w:t>_________________(27)</w:t>
      </w:r>
    </w:p>
    <w:p w:rsidR="0086090C" w:rsidRDefault="0086090C" w:rsidP="008757B2">
      <w:pPr>
        <w:widowControl w:val="0"/>
        <w:spacing w:after="0" w:line="360" w:lineRule="auto"/>
        <w:rPr>
          <w:rFonts w:ascii="Times New Roman" w:hAnsi="Times New Roman" w:cs="Times New Roman"/>
          <w:bCs/>
          <w:color w:val="000000"/>
          <w:sz w:val="28"/>
          <w:szCs w:val="28"/>
          <w:lang w:val="en-US" w:eastAsia="en-US"/>
        </w:rPr>
      </w:pPr>
      <w:r>
        <w:rPr>
          <w:rFonts w:ascii="Times New Roman" w:hAnsi="Times New Roman" w:cs="Times New Roman"/>
          <w:bCs/>
          <w:color w:val="000000"/>
          <w:sz w:val="28"/>
          <w:szCs w:val="28"/>
          <w:lang w:val="en-US" w:eastAsia="en-US"/>
        </w:rPr>
        <w:t>mathematics and logic. Lovelace’s Notes are considered to be ____________(28)</w:t>
      </w:r>
    </w:p>
    <w:p w:rsidR="0086090C" w:rsidRDefault="0086090C" w:rsidP="008757B2">
      <w:pPr>
        <w:widowControl w:val="0"/>
        <w:spacing w:after="0" w:line="360" w:lineRule="auto"/>
        <w:rPr>
          <w:rFonts w:ascii="Times New Roman" w:hAnsi="Times New Roman" w:cs="Times New Roman"/>
          <w:bCs/>
          <w:color w:val="000000"/>
          <w:sz w:val="28"/>
          <w:szCs w:val="28"/>
          <w:lang w:val="en-US" w:eastAsia="en-US"/>
        </w:rPr>
      </w:pPr>
      <w:proofErr w:type="gramStart"/>
      <w:r>
        <w:rPr>
          <w:rFonts w:ascii="Times New Roman" w:hAnsi="Times New Roman" w:cs="Times New Roman"/>
          <w:bCs/>
          <w:color w:val="000000"/>
          <w:sz w:val="28"/>
          <w:szCs w:val="28"/>
          <w:lang w:val="en-US" w:eastAsia="en-US"/>
        </w:rPr>
        <w:t>the</w:t>
      </w:r>
      <w:proofErr w:type="gramEnd"/>
      <w:r>
        <w:rPr>
          <w:rFonts w:ascii="Times New Roman" w:hAnsi="Times New Roman" w:cs="Times New Roman"/>
          <w:bCs/>
          <w:color w:val="000000"/>
          <w:sz w:val="28"/>
          <w:szCs w:val="28"/>
          <w:lang w:val="en-US" w:eastAsia="en-US"/>
        </w:rPr>
        <w:t xml:space="preserve"> first computer program and are </w:t>
      </w:r>
      <w:r w:rsidRPr="006538E1">
        <w:rPr>
          <w:rFonts w:ascii="Times New Roman" w:hAnsi="Times New Roman" w:cs="Times New Roman"/>
          <w:bCs/>
          <w:color w:val="000000"/>
          <w:sz w:val="28"/>
          <w:szCs w:val="28"/>
          <w:lang w:val="en-US" w:eastAsia="en-US"/>
        </w:rPr>
        <w:t>just</w:t>
      </w:r>
      <w:r w:rsidR="00EA0C78" w:rsidRPr="00EA0C78">
        <w:rPr>
          <w:rFonts w:ascii="Times New Roman" w:hAnsi="Times New Roman" w:cs="Times New Roman"/>
          <w:bCs/>
          <w:color w:val="000000"/>
          <w:sz w:val="28"/>
          <w:szCs w:val="28"/>
          <w:lang w:val="en-US" w:eastAsia="en-US"/>
        </w:rPr>
        <w:t xml:space="preserve"> </w:t>
      </w:r>
      <w:r>
        <w:rPr>
          <w:rFonts w:ascii="Times New Roman" w:hAnsi="Times New Roman" w:cs="Times New Roman"/>
          <w:bCs/>
          <w:color w:val="000000"/>
          <w:sz w:val="28"/>
          <w:szCs w:val="28"/>
          <w:lang w:val="en-US" w:eastAsia="en-US"/>
        </w:rPr>
        <w:t>importan</w:t>
      </w:r>
      <w:r w:rsidR="002C2772">
        <w:rPr>
          <w:rFonts w:ascii="Times New Roman" w:hAnsi="Times New Roman" w:cs="Times New Roman"/>
          <w:bCs/>
          <w:color w:val="000000"/>
          <w:sz w:val="28"/>
          <w:szCs w:val="28"/>
          <w:lang w:val="en-US" w:eastAsia="en-US"/>
        </w:rPr>
        <w:t>t</w:t>
      </w:r>
      <w:r w:rsidR="00EA0C78" w:rsidRPr="00EA0C78">
        <w:rPr>
          <w:rFonts w:ascii="Times New Roman" w:hAnsi="Times New Roman" w:cs="Times New Roman"/>
          <w:bCs/>
          <w:color w:val="000000"/>
          <w:sz w:val="28"/>
          <w:szCs w:val="28"/>
          <w:lang w:val="en-US" w:eastAsia="en-US"/>
        </w:rPr>
        <w:t xml:space="preserve">  </w:t>
      </w:r>
      <w:r>
        <w:rPr>
          <w:rFonts w:ascii="Times New Roman" w:hAnsi="Times New Roman" w:cs="Times New Roman"/>
          <w:bCs/>
          <w:color w:val="000000"/>
          <w:sz w:val="28"/>
          <w:szCs w:val="28"/>
          <w:lang w:val="en-US" w:eastAsia="en-US"/>
        </w:rPr>
        <w:t>in the early _____________(29)</w:t>
      </w:r>
    </w:p>
    <w:p w:rsidR="0086090C" w:rsidRPr="00B62647" w:rsidRDefault="0086090C" w:rsidP="008757B2">
      <w:pPr>
        <w:widowControl w:val="0"/>
        <w:spacing w:after="0" w:line="360" w:lineRule="auto"/>
        <w:rPr>
          <w:rFonts w:ascii="Times New Roman" w:hAnsi="Times New Roman" w:cs="Times New Roman"/>
          <w:bCs/>
          <w:color w:val="000000"/>
          <w:sz w:val="28"/>
          <w:szCs w:val="28"/>
          <w:lang w:val="en-US" w:eastAsia="en-US"/>
        </w:rPr>
      </w:pPr>
      <w:r>
        <w:rPr>
          <w:rFonts w:ascii="Times New Roman" w:hAnsi="Times New Roman" w:cs="Times New Roman"/>
          <w:bCs/>
          <w:color w:val="000000"/>
          <w:sz w:val="28"/>
          <w:szCs w:val="28"/>
          <w:lang w:val="en-US" w:eastAsia="en-US"/>
        </w:rPr>
        <w:t xml:space="preserve">history of computers. She died in the 1852 and was buried next </w:t>
      </w:r>
      <w:r w:rsidRPr="00B62647">
        <w:rPr>
          <w:rFonts w:ascii="Times New Roman" w:hAnsi="Times New Roman" w:cs="Times New Roman"/>
          <w:bCs/>
          <w:color w:val="000000"/>
          <w:sz w:val="28"/>
          <w:szCs w:val="28"/>
          <w:lang w:val="en-US" w:eastAsia="en-US"/>
        </w:rPr>
        <w:t>___________(30)</w:t>
      </w:r>
    </w:p>
    <w:p w:rsidR="0086090C" w:rsidRDefault="0086090C" w:rsidP="007A6020">
      <w:pPr>
        <w:widowControl w:val="0"/>
        <w:spacing w:after="0" w:line="360" w:lineRule="auto"/>
        <w:jc w:val="both"/>
        <w:rPr>
          <w:rFonts w:ascii="Times New Roman" w:hAnsi="Times New Roman" w:cs="Times New Roman"/>
          <w:b/>
          <w:bCs/>
          <w:color w:val="000000"/>
          <w:sz w:val="28"/>
          <w:szCs w:val="28"/>
          <w:lang w:val="en-US" w:eastAsia="en-US"/>
        </w:rPr>
      </w:pPr>
      <w:r>
        <w:rPr>
          <w:rFonts w:ascii="Times New Roman" w:hAnsi="Times New Roman" w:cs="Times New Roman"/>
          <w:bCs/>
          <w:color w:val="000000"/>
          <w:sz w:val="28"/>
          <w:szCs w:val="28"/>
          <w:lang w:val="en-US" w:eastAsia="en-US"/>
        </w:rPr>
        <w:t>to her father Lord Byron.</w:t>
      </w:r>
    </w:p>
    <w:p w:rsidR="0086090C" w:rsidRPr="005F4C6F" w:rsidRDefault="0086090C" w:rsidP="007A6020">
      <w:pPr>
        <w:widowControl w:val="0"/>
        <w:spacing w:after="0" w:line="360" w:lineRule="auto"/>
        <w:ind w:left="1134" w:firstLine="1134"/>
        <w:jc w:val="both"/>
        <w:rPr>
          <w:rFonts w:ascii="Times New Roman" w:hAnsi="Times New Roman" w:cs="Times New Roman"/>
          <w:b/>
          <w:bCs/>
          <w:color w:val="000000"/>
          <w:sz w:val="28"/>
          <w:szCs w:val="28"/>
          <w:lang w:val="en-US" w:eastAsia="en-US"/>
        </w:rPr>
      </w:pPr>
    </w:p>
    <w:p w:rsidR="0086090C" w:rsidRDefault="0086090C" w:rsidP="006641DE">
      <w:pPr>
        <w:widowControl w:val="0"/>
        <w:spacing w:after="0" w:line="300" w:lineRule="auto"/>
        <w:jc w:val="center"/>
        <w:rPr>
          <w:rFonts w:ascii="Times New Roman" w:hAnsi="Times New Roman" w:cs="Times New Roman"/>
          <w:b/>
          <w:sz w:val="28"/>
          <w:lang w:val="en-US" w:eastAsia="ru-RU"/>
        </w:rPr>
      </w:pPr>
      <w:r w:rsidRPr="00F8274A">
        <w:rPr>
          <w:rFonts w:ascii="Times New Roman" w:hAnsi="Times New Roman" w:cs="Times New Roman"/>
          <w:b/>
          <w:sz w:val="28"/>
          <w:lang w:val="en-US" w:eastAsia="ru-RU"/>
        </w:rPr>
        <w:t>Transfer your answers to the answer sheet!</w:t>
      </w:r>
    </w:p>
    <w:p w:rsidR="0086090C" w:rsidRDefault="0086090C" w:rsidP="006641DE">
      <w:pPr>
        <w:widowControl w:val="0"/>
        <w:spacing w:after="0" w:line="300" w:lineRule="auto"/>
        <w:jc w:val="center"/>
        <w:rPr>
          <w:rFonts w:ascii="Times New Roman" w:hAnsi="Times New Roman" w:cs="Times New Roman"/>
          <w:b/>
          <w:sz w:val="28"/>
          <w:lang w:val="en-US" w:eastAsia="ru-RU"/>
        </w:rPr>
      </w:pPr>
    </w:p>
    <w:p w:rsidR="0086090C" w:rsidRDefault="0086090C" w:rsidP="006641DE">
      <w:pPr>
        <w:widowControl w:val="0"/>
        <w:spacing w:after="0" w:line="300" w:lineRule="auto"/>
        <w:jc w:val="center"/>
        <w:rPr>
          <w:rFonts w:ascii="Times New Roman" w:hAnsi="Times New Roman" w:cs="Times New Roman"/>
          <w:b/>
          <w:sz w:val="28"/>
          <w:lang w:val="en-US" w:eastAsia="ru-RU"/>
        </w:rPr>
      </w:pPr>
    </w:p>
    <w:p w:rsidR="0086090C" w:rsidRPr="00F8274A" w:rsidRDefault="0086090C" w:rsidP="006641DE">
      <w:pPr>
        <w:widowControl w:val="0"/>
        <w:spacing w:after="0" w:line="300" w:lineRule="auto"/>
        <w:jc w:val="center"/>
        <w:rPr>
          <w:rFonts w:ascii="Times New Roman" w:hAnsi="Times New Roman" w:cs="Times New Roman"/>
          <w:b/>
          <w:sz w:val="28"/>
          <w:lang w:val="en-US" w:eastAsia="ru-RU"/>
        </w:rPr>
      </w:pPr>
      <w:r w:rsidRPr="00F8274A">
        <w:rPr>
          <w:rFonts w:ascii="Times New Roman" w:hAnsi="Times New Roman" w:cs="Times New Roman"/>
          <w:b/>
          <w:sz w:val="28"/>
          <w:lang w:val="en-US" w:eastAsia="ru-RU"/>
        </w:rPr>
        <w:t>WRITING</w:t>
      </w:r>
    </w:p>
    <w:p w:rsidR="0086090C" w:rsidRPr="00F8274A" w:rsidRDefault="0086090C" w:rsidP="008757B2">
      <w:pPr>
        <w:widowControl w:val="0"/>
        <w:spacing w:after="0" w:line="240" w:lineRule="auto"/>
        <w:jc w:val="center"/>
        <w:rPr>
          <w:rFonts w:ascii="Times New Roman" w:hAnsi="Times New Roman" w:cs="Times New Roman"/>
          <w:b/>
          <w:sz w:val="28"/>
          <w:lang w:val="en-US" w:eastAsia="ru-RU"/>
        </w:rPr>
      </w:pPr>
      <w:r w:rsidRPr="00F8274A">
        <w:rPr>
          <w:rFonts w:ascii="Times New Roman" w:hAnsi="Times New Roman" w:cs="Times New Roman"/>
          <w:b/>
          <w:sz w:val="28"/>
          <w:lang w:val="en-US" w:eastAsia="ru-RU"/>
        </w:rPr>
        <w:t>Time: 30 minutes</w:t>
      </w:r>
    </w:p>
    <w:p w:rsidR="0086090C" w:rsidRPr="00F8274A" w:rsidRDefault="0086090C" w:rsidP="008757B2">
      <w:pPr>
        <w:widowControl w:val="0"/>
        <w:spacing w:after="0" w:line="240" w:lineRule="auto"/>
        <w:jc w:val="center"/>
        <w:rPr>
          <w:rFonts w:ascii="Times New Roman" w:hAnsi="Times New Roman" w:cs="Times New Roman"/>
          <w:b/>
          <w:sz w:val="28"/>
          <w:lang w:val="en-US" w:eastAsia="ru-RU"/>
        </w:rPr>
      </w:pPr>
    </w:p>
    <w:p w:rsidR="0086090C" w:rsidRPr="00F8274A" w:rsidRDefault="0086090C" w:rsidP="008757B2">
      <w:pPr>
        <w:widowControl w:val="0"/>
        <w:spacing w:after="0" w:line="240" w:lineRule="auto"/>
        <w:rPr>
          <w:rFonts w:ascii="Times New Roman" w:hAnsi="Times New Roman" w:cs="Times New Roman"/>
          <w:b/>
          <w:color w:val="1E1E1E"/>
          <w:sz w:val="28"/>
          <w:shd w:val="clear" w:color="auto" w:fill="FFFFFF"/>
          <w:lang w:val="en-US" w:eastAsia="ru-RU"/>
        </w:rPr>
      </w:pPr>
      <w:r>
        <w:rPr>
          <w:rFonts w:ascii="Times New Roman" w:hAnsi="Times New Roman" w:cs="Times New Roman"/>
          <w:sz w:val="28"/>
          <w:lang w:val="en-US" w:eastAsia="ru-RU"/>
        </w:rPr>
        <w:t>The editor of your school newspaper has invited students to send in reviews of a film they have seen recently</w:t>
      </w:r>
      <w:r w:rsidR="00EA0C78" w:rsidRPr="00EA0C78">
        <w:rPr>
          <w:rFonts w:ascii="Times New Roman" w:hAnsi="Times New Roman" w:cs="Times New Roman"/>
          <w:sz w:val="28"/>
          <w:lang w:val="en-US" w:eastAsia="ru-RU"/>
        </w:rPr>
        <w:t xml:space="preserve"> </w:t>
      </w:r>
      <w:r>
        <w:rPr>
          <w:rFonts w:ascii="Times New Roman" w:hAnsi="Times New Roman" w:cs="Times New Roman"/>
          <w:sz w:val="28"/>
          <w:lang w:val="en-US" w:eastAsia="ru-RU"/>
        </w:rPr>
        <w:t>which would be of interest to their fellow students Write your review (</w:t>
      </w:r>
      <w:r w:rsidRPr="005F10C3">
        <w:rPr>
          <w:rFonts w:ascii="Times New Roman" w:hAnsi="Times New Roman" w:cs="Times New Roman"/>
          <w:b/>
          <w:sz w:val="28"/>
          <w:lang w:val="en-US" w:eastAsia="ru-RU"/>
        </w:rPr>
        <w:t>150 – 200 words</w:t>
      </w:r>
      <w:r>
        <w:rPr>
          <w:rFonts w:ascii="Times New Roman" w:hAnsi="Times New Roman" w:cs="Times New Roman"/>
          <w:b/>
          <w:sz w:val="28"/>
          <w:lang w:val="en-US" w:eastAsia="ru-RU"/>
        </w:rPr>
        <w:t>)</w:t>
      </w:r>
      <w:r>
        <w:rPr>
          <w:rFonts w:ascii="Times New Roman" w:hAnsi="Times New Roman" w:cs="Times New Roman"/>
          <w:sz w:val="28"/>
          <w:lang w:val="en-US" w:eastAsia="ru-RU"/>
        </w:rPr>
        <w:t>.</w:t>
      </w:r>
    </w:p>
    <w:p w:rsidR="0086090C" w:rsidRPr="00F8274A" w:rsidRDefault="0086090C" w:rsidP="008757B2">
      <w:pPr>
        <w:widowControl w:val="0"/>
        <w:spacing w:after="0" w:line="240" w:lineRule="auto"/>
        <w:rPr>
          <w:rFonts w:ascii="Times New Roman" w:hAnsi="Times New Roman" w:cs="Times New Roman"/>
          <w:b/>
          <w:color w:val="1E1E1E"/>
          <w:sz w:val="28"/>
          <w:shd w:val="clear" w:color="auto" w:fill="FFFFFF"/>
          <w:lang w:val="en-US" w:eastAsia="ru-RU"/>
        </w:rPr>
      </w:pPr>
    </w:p>
    <w:p w:rsidR="0086090C" w:rsidRPr="005F10C3" w:rsidRDefault="0086090C" w:rsidP="008757B2">
      <w:pPr>
        <w:widowControl w:val="0"/>
        <w:spacing w:after="0" w:line="360" w:lineRule="auto"/>
        <w:rPr>
          <w:rFonts w:ascii="Times New Roman" w:hAnsi="Times New Roman" w:cs="Times New Roman"/>
          <w:b/>
          <w:sz w:val="28"/>
          <w:lang w:val="en-US" w:eastAsia="ru-RU"/>
        </w:rPr>
      </w:pPr>
      <w:proofErr w:type="spellStart"/>
      <w:r w:rsidRPr="00F8274A">
        <w:rPr>
          <w:rFonts w:ascii="Times New Roman" w:hAnsi="Times New Roman" w:cs="Times New Roman"/>
          <w:b/>
          <w:sz w:val="28"/>
          <w:lang w:eastAsia="ru-RU"/>
        </w:rPr>
        <w:t>Remember</w:t>
      </w:r>
      <w:proofErr w:type="spellEnd"/>
      <w:r w:rsidR="00EA0C78">
        <w:rPr>
          <w:rFonts w:ascii="Times New Roman" w:hAnsi="Times New Roman" w:cs="Times New Roman"/>
          <w:b/>
          <w:sz w:val="28"/>
          <w:lang w:eastAsia="ru-RU"/>
        </w:rPr>
        <w:t xml:space="preserve"> </w:t>
      </w:r>
      <w:r w:rsidRPr="00F8274A">
        <w:rPr>
          <w:rFonts w:ascii="Times New Roman" w:hAnsi="Times New Roman" w:cs="Times New Roman"/>
          <w:b/>
          <w:sz w:val="28"/>
          <w:lang w:eastAsia="ru-RU"/>
        </w:rPr>
        <w:t xml:space="preserve"> </w:t>
      </w:r>
      <w:proofErr w:type="spellStart"/>
      <w:r w:rsidRPr="00F8274A">
        <w:rPr>
          <w:rFonts w:ascii="Times New Roman" w:hAnsi="Times New Roman" w:cs="Times New Roman"/>
          <w:b/>
          <w:sz w:val="28"/>
          <w:lang w:eastAsia="ru-RU"/>
        </w:rPr>
        <w:t>to</w:t>
      </w:r>
      <w:proofErr w:type="spellEnd"/>
      <w:r>
        <w:rPr>
          <w:rFonts w:ascii="Times New Roman" w:hAnsi="Times New Roman" w:cs="Times New Roman"/>
          <w:b/>
          <w:sz w:val="28"/>
          <w:lang w:val="en-US" w:eastAsia="ru-RU"/>
        </w:rPr>
        <w:t>:</w:t>
      </w:r>
    </w:p>
    <w:p w:rsidR="0086090C" w:rsidRPr="005F10C3" w:rsidRDefault="0086090C" w:rsidP="003E6B7F">
      <w:pPr>
        <w:widowControl w:val="0"/>
        <w:numPr>
          <w:ilvl w:val="0"/>
          <w:numId w:val="13"/>
        </w:numPr>
        <w:suppressAutoHyphens w:val="0"/>
        <w:spacing w:after="0" w:line="360" w:lineRule="auto"/>
        <w:rPr>
          <w:rFonts w:ascii="Times New Roman" w:hAnsi="Times New Roman" w:cs="Times New Roman"/>
          <w:color w:val="000000"/>
          <w:sz w:val="28"/>
          <w:lang w:val="en-US" w:eastAsia="ru-RU"/>
        </w:rPr>
      </w:pPr>
      <w:r w:rsidRPr="005F10C3">
        <w:rPr>
          <w:rFonts w:ascii="Times New Roman" w:hAnsi="Times New Roman" w:cs="Times New Roman"/>
          <w:sz w:val="28"/>
          <w:lang w:val="en-US" w:eastAsia="ru-RU"/>
        </w:rPr>
        <w:t>make an introduction</w:t>
      </w:r>
    </w:p>
    <w:p w:rsidR="0086090C" w:rsidRPr="005F10C3" w:rsidRDefault="0086090C" w:rsidP="003E6B7F">
      <w:pPr>
        <w:widowControl w:val="0"/>
        <w:numPr>
          <w:ilvl w:val="0"/>
          <w:numId w:val="13"/>
        </w:numPr>
        <w:suppressAutoHyphens w:val="0"/>
        <w:spacing w:after="0" w:line="360" w:lineRule="auto"/>
        <w:rPr>
          <w:rFonts w:ascii="Times New Roman" w:hAnsi="Times New Roman" w:cs="Times New Roman"/>
          <w:color w:val="000000"/>
          <w:sz w:val="28"/>
          <w:lang w:val="en-US" w:eastAsia="ru-RU"/>
        </w:rPr>
      </w:pPr>
      <w:r>
        <w:rPr>
          <w:rFonts w:ascii="Times New Roman" w:hAnsi="Times New Roman" w:cs="Times New Roman"/>
          <w:sz w:val="28"/>
          <w:lang w:val="en-US" w:eastAsia="ru-RU"/>
        </w:rPr>
        <w:t xml:space="preserve">give </w:t>
      </w:r>
      <w:r w:rsidRPr="005F10C3">
        <w:rPr>
          <w:rFonts w:ascii="Times New Roman" w:hAnsi="Times New Roman" w:cs="Times New Roman"/>
          <w:sz w:val="28"/>
          <w:lang w:val="en-US" w:eastAsia="ru-RU"/>
        </w:rPr>
        <w:t>all the background information (</w:t>
      </w:r>
      <w:r>
        <w:rPr>
          <w:rFonts w:ascii="Times New Roman" w:hAnsi="Times New Roman" w:cs="Times New Roman"/>
          <w:sz w:val="28"/>
          <w:lang w:val="en-US" w:eastAsia="ru-RU"/>
        </w:rPr>
        <w:t>type, setting, directing, actors</w:t>
      </w:r>
      <w:r w:rsidRPr="005F10C3">
        <w:rPr>
          <w:rFonts w:ascii="Times New Roman" w:hAnsi="Times New Roman" w:cs="Times New Roman"/>
          <w:sz w:val="28"/>
          <w:lang w:val="en-US" w:eastAsia="ru-RU"/>
        </w:rPr>
        <w:t>)</w:t>
      </w:r>
    </w:p>
    <w:p w:rsidR="0086090C" w:rsidRPr="005F10C3" w:rsidRDefault="0086090C" w:rsidP="003E6B7F">
      <w:pPr>
        <w:widowControl w:val="0"/>
        <w:numPr>
          <w:ilvl w:val="0"/>
          <w:numId w:val="13"/>
        </w:numPr>
        <w:suppressAutoHyphens w:val="0"/>
        <w:spacing w:after="0" w:line="360" w:lineRule="auto"/>
        <w:rPr>
          <w:rFonts w:ascii="Times New Roman" w:hAnsi="Times New Roman" w:cs="Times New Roman"/>
          <w:color w:val="000000"/>
          <w:sz w:val="28"/>
          <w:lang w:val="en-US" w:eastAsia="ru-RU"/>
        </w:rPr>
      </w:pPr>
      <w:r>
        <w:rPr>
          <w:rFonts w:ascii="Times New Roman" w:hAnsi="Times New Roman" w:cs="Times New Roman"/>
          <w:sz w:val="28"/>
          <w:lang w:val="en-US" w:eastAsia="ru-RU"/>
        </w:rPr>
        <w:t>present the plot</w:t>
      </w:r>
    </w:p>
    <w:p w:rsidR="0086090C" w:rsidRPr="005F10C3" w:rsidRDefault="0086090C" w:rsidP="003E6B7F">
      <w:pPr>
        <w:widowControl w:val="0"/>
        <w:numPr>
          <w:ilvl w:val="0"/>
          <w:numId w:val="13"/>
        </w:numPr>
        <w:suppressAutoHyphens w:val="0"/>
        <w:spacing w:after="0" w:line="360" w:lineRule="auto"/>
        <w:rPr>
          <w:rFonts w:ascii="Times New Roman" w:hAnsi="Times New Roman" w:cs="Times New Roman"/>
          <w:color w:val="000000"/>
          <w:sz w:val="28"/>
          <w:lang w:val="en-US" w:eastAsia="ru-RU"/>
        </w:rPr>
      </w:pPr>
      <w:r>
        <w:rPr>
          <w:rFonts w:ascii="Times New Roman" w:hAnsi="Times New Roman" w:cs="Times New Roman"/>
          <w:sz w:val="28"/>
          <w:lang w:val="en-US" w:eastAsia="ru-RU"/>
        </w:rPr>
        <w:t>comment on actors’ performance, costumes, etc.</w:t>
      </w:r>
    </w:p>
    <w:p w:rsidR="0086090C" w:rsidRPr="0060661C" w:rsidRDefault="0086090C" w:rsidP="003E6B7F">
      <w:pPr>
        <w:widowControl w:val="0"/>
        <w:numPr>
          <w:ilvl w:val="0"/>
          <w:numId w:val="13"/>
        </w:numPr>
        <w:suppressAutoHyphens w:val="0"/>
        <w:spacing w:after="0" w:line="360" w:lineRule="auto"/>
        <w:rPr>
          <w:rFonts w:ascii="Times New Roman" w:hAnsi="Times New Roman" w:cs="Times New Roman"/>
          <w:sz w:val="28"/>
          <w:lang w:val="en-US" w:eastAsia="ru-RU"/>
        </w:rPr>
      </w:pPr>
      <w:r>
        <w:rPr>
          <w:rFonts w:ascii="Times New Roman" w:hAnsi="Times New Roman" w:cs="Times New Roman"/>
          <w:sz w:val="28"/>
          <w:lang w:val="en-US" w:eastAsia="ru-RU"/>
        </w:rPr>
        <w:t>recommend (or not) the film for schoolchildren, giving reasons</w:t>
      </w:r>
      <w:r w:rsidRPr="0060661C">
        <w:rPr>
          <w:rFonts w:ascii="Times New Roman" w:hAnsi="Times New Roman" w:cs="Times New Roman"/>
          <w:sz w:val="28"/>
          <w:lang w:val="en-US" w:eastAsia="ru-RU"/>
        </w:rPr>
        <w:t>.</w:t>
      </w:r>
    </w:p>
    <w:p w:rsidR="0086090C" w:rsidRPr="0060661C" w:rsidRDefault="0086090C" w:rsidP="008757B2">
      <w:pPr>
        <w:widowControl w:val="0"/>
        <w:spacing w:after="0" w:line="360" w:lineRule="auto"/>
        <w:rPr>
          <w:rFonts w:ascii="Times New Roman" w:hAnsi="Times New Roman" w:cs="Times New Roman"/>
          <w:b/>
          <w:sz w:val="28"/>
          <w:lang w:val="en-US" w:eastAsia="ru-RU"/>
        </w:rPr>
      </w:pPr>
    </w:p>
    <w:p w:rsidR="0086090C" w:rsidRPr="0060661C" w:rsidRDefault="0086090C" w:rsidP="008757B2">
      <w:pPr>
        <w:widowControl w:val="0"/>
        <w:spacing w:after="0" w:line="360" w:lineRule="auto"/>
        <w:jc w:val="center"/>
        <w:rPr>
          <w:rFonts w:ascii="Times New Roman" w:hAnsi="Times New Roman" w:cs="Times New Roman"/>
          <w:sz w:val="28"/>
          <w:lang w:val="en-US" w:eastAsia="ru-RU"/>
        </w:rPr>
      </w:pPr>
    </w:p>
    <w:p w:rsidR="0086090C" w:rsidRPr="001F5548" w:rsidRDefault="0086090C" w:rsidP="008757B2">
      <w:pPr>
        <w:tabs>
          <w:tab w:val="left" w:pos="851"/>
        </w:tabs>
        <w:suppressAutoHyphens w:val="0"/>
        <w:spacing w:after="0" w:line="300" w:lineRule="auto"/>
        <w:jc w:val="center"/>
        <w:rPr>
          <w:rFonts w:ascii="Times New Roman" w:hAnsi="Times New Roman" w:cs="Times New Roman"/>
          <w:sz w:val="2"/>
          <w:lang w:val="en-US" w:eastAsia="en-US"/>
        </w:rPr>
      </w:pPr>
      <w:r w:rsidRPr="001F5548">
        <w:rPr>
          <w:rFonts w:ascii="Times New Roman" w:eastAsia="MS Mincho" w:hAnsi="Times New Roman" w:cs="Times New Roman"/>
          <w:b/>
          <w:sz w:val="28"/>
          <w:lang w:val="en-US" w:eastAsia="ja-JP"/>
        </w:rPr>
        <w:t xml:space="preserve">Transfer your </w:t>
      </w:r>
      <w:r>
        <w:rPr>
          <w:rFonts w:ascii="Times New Roman" w:eastAsia="MS Mincho" w:hAnsi="Times New Roman" w:cs="Times New Roman"/>
          <w:b/>
          <w:sz w:val="28"/>
          <w:lang w:val="en-US" w:eastAsia="ja-JP"/>
        </w:rPr>
        <w:t>review</w:t>
      </w:r>
      <w:r w:rsidRPr="001F5548">
        <w:rPr>
          <w:rFonts w:ascii="Times New Roman" w:eastAsia="MS Mincho" w:hAnsi="Times New Roman" w:cs="Times New Roman"/>
          <w:b/>
          <w:sz w:val="28"/>
          <w:lang w:val="en-US" w:eastAsia="ja-JP"/>
        </w:rPr>
        <w:t xml:space="preserve"> to the answer sheet!</w:t>
      </w:r>
    </w:p>
    <w:p w:rsidR="0086090C" w:rsidRPr="0099466B" w:rsidRDefault="0086090C" w:rsidP="007A6020">
      <w:pPr>
        <w:spacing w:after="0" w:line="360" w:lineRule="auto"/>
        <w:ind w:left="1134"/>
        <w:jc w:val="center"/>
        <w:rPr>
          <w:rFonts w:eastAsia="SimSun"/>
          <w:b/>
          <w:bCs/>
          <w:sz w:val="28"/>
          <w:szCs w:val="28"/>
          <w:lang w:val="en-US" w:eastAsia="en-US"/>
        </w:rPr>
      </w:pPr>
    </w:p>
    <w:p w:rsidR="0086090C" w:rsidRDefault="0086090C" w:rsidP="007A6020">
      <w:pPr>
        <w:tabs>
          <w:tab w:val="left" w:pos="851"/>
        </w:tabs>
        <w:suppressAutoHyphens w:val="0"/>
        <w:spacing w:after="0" w:line="240" w:lineRule="auto"/>
        <w:ind w:left="1134"/>
        <w:rPr>
          <w:rFonts w:ascii="Times New Roman" w:hAnsi="Times New Roman" w:cs="Times New Roman"/>
          <w:sz w:val="28"/>
          <w:szCs w:val="28"/>
          <w:lang w:val="en-US" w:eastAsia="en-US"/>
        </w:rPr>
      </w:pPr>
      <w:r>
        <w:rPr>
          <w:rFonts w:ascii="Times New Roman" w:hAnsi="Times New Roman" w:cs="Times New Roman"/>
          <w:sz w:val="28"/>
          <w:szCs w:val="28"/>
          <w:lang w:val="en-US" w:eastAsia="en-US"/>
        </w:rPr>
        <w:br w:type="page"/>
      </w:r>
    </w:p>
    <w:p w:rsidR="0086090C" w:rsidRPr="00D73C47" w:rsidRDefault="0086090C" w:rsidP="008757B2">
      <w:pPr>
        <w:tabs>
          <w:tab w:val="left" w:pos="851"/>
        </w:tabs>
        <w:rPr>
          <w:rFonts w:ascii="Times New Roman" w:hAnsi="Times New Roman" w:cs="Times New Roman"/>
          <w:b/>
          <w:bCs/>
          <w:sz w:val="24"/>
          <w:szCs w:val="24"/>
          <w:lang w:val="en-US"/>
        </w:rPr>
      </w:pPr>
      <w:r w:rsidRPr="00D73C47">
        <w:rPr>
          <w:rFonts w:ascii="Times New Roman" w:hAnsi="Times New Roman" w:cs="Times New Roman"/>
          <w:b/>
          <w:bCs/>
          <w:sz w:val="24"/>
          <w:szCs w:val="24"/>
          <w:lang w:val="en-US"/>
        </w:rPr>
        <w:t>Participant’s ID number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8"/>
        <w:gridCol w:w="438"/>
        <w:gridCol w:w="438"/>
        <w:gridCol w:w="438"/>
        <w:gridCol w:w="438"/>
        <w:gridCol w:w="438"/>
      </w:tblGrid>
      <w:tr w:rsidR="0086090C" w:rsidRPr="00D73C47" w:rsidTr="00754390">
        <w:tc>
          <w:tcPr>
            <w:tcW w:w="438" w:type="dxa"/>
          </w:tcPr>
          <w:p w:rsidR="0086090C" w:rsidRPr="00D73C47" w:rsidRDefault="0086090C" w:rsidP="008757B2">
            <w:pPr>
              <w:tabs>
                <w:tab w:val="left" w:pos="851"/>
              </w:tabs>
              <w:spacing w:line="360" w:lineRule="auto"/>
              <w:rPr>
                <w:b/>
                <w:bCs/>
                <w:lang w:val="en-US"/>
              </w:rPr>
            </w:pPr>
          </w:p>
        </w:tc>
        <w:tc>
          <w:tcPr>
            <w:tcW w:w="438" w:type="dxa"/>
          </w:tcPr>
          <w:p w:rsidR="0086090C" w:rsidRPr="00D73C47" w:rsidRDefault="0086090C" w:rsidP="008757B2">
            <w:pPr>
              <w:tabs>
                <w:tab w:val="left" w:pos="851"/>
              </w:tabs>
              <w:spacing w:line="360" w:lineRule="auto"/>
              <w:rPr>
                <w:b/>
                <w:bCs/>
                <w:lang w:val="en-US"/>
              </w:rPr>
            </w:pPr>
          </w:p>
        </w:tc>
        <w:tc>
          <w:tcPr>
            <w:tcW w:w="438" w:type="dxa"/>
          </w:tcPr>
          <w:p w:rsidR="0086090C" w:rsidRPr="00D73C47" w:rsidRDefault="0086090C" w:rsidP="008757B2">
            <w:pPr>
              <w:tabs>
                <w:tab w:val="left" w:pos="851"/>
              </w:tabs>
              <w:spacing w:line="360" w:lineRule="auto"/>
              <w:rPr>
                <w:b/>
                <w:bCs/>
                <w:lang w:val="en-US"/>
              </w:rPr>
            </w:pPr>
          </w:p>
        </w:tc>
        <w:tc>
          <w:tcPr>
            <w:tcW w:w="438" w:type="dxa"/>
          </w:tcPr>
          <w:p w:rsidR="0086090C" w:rsidRPr="00D73C47" w:rsidRDefault="0086090C" w:rsidP="008757B2">
            <w:pPr>
              <w:tabs>
                <w:tab w:val="left" w:pos="851"/>
              </w:tabs>
              <w:spacing w:line="360" w:lineRule="auto"/>
              <w:rPr>
                <w:b/>
                <w:bCs/>
                <w:lang w:val="en-US"/>
              </w:rPr>
            </w:pPr>
          </w:p>
        </w:tc>
        <w:tc>
          <w:tcPr>
            <w:tcW w:w="438" w:type="dxa"/>
          </w:tcPr>
          <w:p w:rsidR="0086090C" w:rsidRPr="00D73C47" w:rsidRDefault="0086090C" w:rsidP="008757B2">
            <w:pPr>
              <w:tabs>
                <w:tab w:val="left" w:pos="851"/>
              </w:tabs>
              <w:spacing w:line="360" w:lineRule="auto"/>
              <w:rPr>
                <w:b/>
                <w:bCs/>
                <w:lang w:val="en-US"/>
              </w:rPr>
            </w:pPr>
          </w:p>
        </w:tc>
        <w:tc>
          <w:tcPr>
            <w:tcW w:w="438" w:type="dxa"/>
          </w:tcPr>
          <w:p w:rsidR="0086090C" w:rsidRPr="00D73C47" w:rsidRDefault="0086090C" w:rsidP="008757B2">
            <w:pPr>
              <w:tabs>
                <w:tab w:val="left" w:pos="851"/>
              </w:tabs>
              <w:spacing w:line="360" w:lineRule="auto"/>
              <w:rPr>
                <w:b/>
                <w:bCs/>
                <w:lang w:val="en-US"/>
              </w:rPr>
            </w:pPr>
          </w:p>
        </w:tc>
      </w:tr>
    </w:tbl>
    <w:p w:rsidR="0086090C" w:rsidRPr="00D73C47" w:rsidRDefault="00083449" w:rsidP="008757B2">
      <w:pPr>
        <w:tabs>
          <w:tab w:val="left" w:pos="851"/>
        </w:tabs>
        <w:suppressAutoHyphens w:val="0"/>
        <w:spacing w:line="360" w:lineRule="auto"/>
        <w:jc w:val="center"/>
        <w:rPr>
          <w:rFonts w:ascii="Times New Roman" w:eastAsia="MS Mincho" w:hAnsi="Times New Roman" w:cs="Times New Roman"/>
          <w:b/>
          <w:sz w:val="28"/>
          <w:szCs w:val="28"/>
          <w:lang w:val="en-US" w:eastAsia="ru-RU"/>
        </w:rPr>
      </w:pPr>
      <w:r>
        <w:rPr>
          <w:rFonts w:ascii="Times New Roman" w:eastAsia="MS Mincho" w:hAnsi="Times New Roman" w:cs="Times New Roman"/>
          <w:b/>
          <w:sz w:val="28"/>
          <w:szCs w:val="28"/>
          <w:lang w:val="en-US" w:eastAsia="ru-RU"/>
        </w:rPr>
        <w:t>ANSWER</w:t>
      </w:r>
      <w:r w:rsidR="0086090C" w:rsidRPr="00D73C47">
        <w:rPr>
          <w:rFonts w:ascii="Times New Roman" w:eastAsia="MS Mincho" w:hAnsi="Times New Roman" w:cs="Times New Roman"/>
          <w:b/>
          <w:sz w:val="28"/>
          <w:szCs w:val="28"/>
          <w:lang w:val="en-US" w:eastAsia="ru-RU"/>
        </w:rPr>
        <w:t>SHEET</w:t>
      </w:r>
    </w:p>
    <w:p w:rsidR="0086090C" w:rsidRDefault="0086090C" w:rsidP="00754390">
      <w:pPr>
        <w:widowControl w:val="0"/>
        <w:tabs>
          <w:tab w:val="left" w:pos="851"/>
          <w:tab w:val="left" w:pos="1020"/>
        </w:tabs>
        <w:spacing w:after="0" w:line="240" w:lineRule="auto"/>
        <w:jc w:val="center"/>
        <w:rPr>
          <w:rFonts w:ascii="Times New Roman" w:hAnsi="Times New Roman" w:cs="Tahoma"/>
          <w:b/>
          <w:bCs/>
          <w:color w:val="000000"/>
          <w:sz w:val="28"/>
          <w:szCs w:val="28"/>
          <w:lang w:val="en-US" w:eastAsia="en-US"/>
        </w:rPr>
      </w:pPr>
      <w:r w:rsidRPr="00B15B9C">
        <w:rPr>
          <w:rFonts w:ascii="Times New Roman" w:hAnsi="Times New Roman" w:cs="Tahoma"/>
          <w:b/>
          <w:bCs/>
          <w:color w:val="000000"/>
          <w:sz w:val="28"/>
          <w:szCs w:val="28"/>
          <w:lang w:val="en-US" w:eastAsia="en-US"/>
        </w:rPr>
        <w:t>LISTENING</w:t>
      </w:r>
    </w:p>
    <w:tbl>
      <w:tblPr>
        <w:tblpPr w:leftFromText="180" w:rightFromText="180" w:vertAnchor="text" w:horzAnchor="page" w:tblpX="2191" w:tblpY="20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65"/>
        <w:gridCol w:w="1134"/>
      </w:tblGrid>
      <w:tr w:rsidR="0086090C" w:rsidRPr="00B15B9C" w:rsidTr="00754390">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sidRPr="00B15B9C">
              <w:rPr>
                <w:rFonts w:ascii="Times New Roman" w:hAnsi="Times New Roman" w:cs="Tahoma"/>
                <w:b/>
                <w:color w:val="000000"/>
                <w:sz w:val="24"/>
                <w:szCs w:val="24"/>
                <w:lang w:val="en-US" w:eastAsia="en-US"/>
              </w:rPr>
              <w:t>1</w:t>
            </w:r>
          </w:p>
        </w:tc>
        <w:tc>
          <w:tcPr>
            <w:tcW w:w="1134"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754390">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sidRPr="00B15B9C">
              <w:rPr>
                <w:rFonts w:ascii="Times New Roman" w:hAnsi="Times New Roman" w:cs="Tahoma"/>
                <w:b/>
                <w:color w:val="000000"/>
                <w:sz w:val="24"/>
                <w:szCs w:val="24"/>
                <w:lang w:val="en-US" w:eastAsia="en-US"/>
              </w:rPr>
              <w:t>2</w:t>
            </w:r>
          </w:p>
        </w:tc>
        <w:tc>
          <w:tcPr>
            <w:tcW w:w="1134"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754390">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sidRPr="00B15B9C">
              <w:rPr>
                <w:rFonts w:ascii="Times New Roman" w:hAnsi="Times New Roman" w:cs="Tahoma"/>
                <w:b/>
                <w:color w:val="000000"/>
                <w:sz w:val="24"/>
                <w:szCs w:val="24"/>
                <w:lang w:val="en-US" w:eastAsia="en-US"/>
              </w:rPr>
              <w:t>3</w:t>
            </w:r>
          </w:p>
        </w:tc>
        <w:tc>
          <w:tcPr>
            <w:tcW w:w="1134"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754390">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sidRPr="00B15B9C">
              <w:rPr>
                <w:rFonts w:ascii="Times New Roman" w:hAnsi="Times New Roman" w:cs="Tahoma"/>
                <w:b/>
                <w:color w:val="000000"/>
                <w:sz w:val="24"/>
                <w:szCs w:val="24"/>
                <w:lang w:val="en-US" w:eastAsia="en-US"/>
              </w:rPr>
              <w:t>4</w:t>
            </w:r>
          </w:p>
        </w:tc>
        <w:tc>
          <w:tcPr>
            <w:tcW w:w="1134"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754390">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sidRPr="00B15B9C">
              <w:rPr>
                <w:rFonts w:ascii="Times New Roman" w:hAnsi="Times New Roman" w:cs="Tahoma"/>
                <w:b/>
                <w:color w:val="000000"/>
                <w:sz w:val="24"/>
                <w:szCs w:val="24"/>
                <w:lang w:val="en-US" w:eastAsia="en-US"/>
              </w:rPr>
              <w:t>5</w:t>
            </w:r>
          </w:p>
        </w:tc>
        <w:tc>
          <w:tcPr>
            <w:tcW w:w="1134"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754390">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sidRPr="00B15B9C">
              <w:rPr>
                <w:rFonts w:ascii="Times New Roman" w:hAnsi="Times New Roman" w:cs="Tahoma"/>
                <w:b/>
                <w:color w:val="000000"/>
                <w:sz w:val="24"/>
                <w:szCs w:val="24"/>
                <w:lang w:val="en-US" w:eastAsia="en-US"/>
              </w:rPr>
              <w:t>6</w:t>
            </w:r>
          </w:p>
        </w:tc>
        <w:tc>
          <w:tcPr>
            <w:tcW w:w="1134"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754390">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sidRPr="00B15B9C">
              <w:rPr>
                <w:rFonts w:ascii="Times New Roman" w:hAnsi="Times New Roman" w:cs="Tahoma"/>
                <w:b/>
                <w:color w:val="000000"/>
                <w:sz w:val="24"/>
                <w:szCs w:val="24"/>
                <w:lang w:val="en-US" w:eastAsia="en-US"/>
              </w:rPr>
              <w:t>7</w:t>
            </w:r>
          </w:p>
        </w:tc>
        <w:tc>
          <w:tcPr>
            <w:tcW w:w="1134"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CC39CA">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sidRPr="00B15B9C">
              <w:rPr>
                <w:rFonts w:ascii="Times New Roman" w:hAnsi="Times New Roman" w:cs="Tahoma"/>
                <w:b/>
                <w:color w:val="000000"/>
                <w:sz w:val="24"/>
                <w:szCs w:val="24"/>
                <w:lang w:val="en-US" w:eastAsia="en-US"/>
              </w:rPr>
              <w:t>8</w:t>
            </w:r>
          </w:p>
        </w:tc>
        <w:tc>
          <w:tcPr>
            <w:tcW w:w="1134" w:type="dxa"/>
          </w:tcPr>
          <w:p w:rsidR="0086090C" w:rsidRDefault="0086090C" w:rsidP="00754390">
            <w:pPr>
              <w:jc w:val="center"/>
            </w:pPr>
          </w:p>
        </w:tc>
      </w:tr>
      <w:tr w:rsidR="0086090C" w:rsidRPr="00B15B9C" w:rsidTr="00CC39CA">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sidRPr="00B15B9C">
              <w:rPr>
                <w:rFonts w:ascii="Times New Roman" w:hAnsi="Times New Roman" w:cs="Tahoma"/>
                <w:b/>
                <w:color w:val="000000"/>
                <w:sz w:val="24"/>
                <w:szCs w:val="24"/>
                <w:lang w:val="en-US" w:eastAsia="en-US"/>
              </w:rPr>
              <w:t>9</w:t>
            </w:r>
          </w:p>
        </w:tc>
        <w:tc>
          <w:tcPr>
            <w:tcW w:w="1134" w:type="dxa"/>
          </w:tcPr>
          <w:p w:rsidR="0086090C" w:rsidRDefault="0086090C" w:rsidP="00754390">
            <w:pPr>
              <w:jc w:val="center"/>
            </w:pPr>
          </w:p>
        </w:tc>
      </w:tr>
      <w:tr w:rsidR="0086090C" w:rsidRPr="00B15B9C" w:rsidTr="00CC39CA">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sidRPr="00B15B9C">
              <w:rPr>
                <w:rFonts w:ascii="Times New Roman" w:hAnsi="Times New Roman" w:cs="Tahoma"/>
                <w:b/>
                <w:color w:val="000000"/>
                <w:sz w:val="24"/>
                <w:szCs w:val="24"/>
                <w:lang w:val="en-US" w:eastAsia="en-US"/>
              </w:rPr>
              <w:t>10</w:t>
            </w:r>
          </w:p>
        </w:tc>
        <w:tc>
          <w:tcPr>
            <w:tcW w:w="1134" w:type="dxa"/>
          </w:tcPr>
          <w:p w:rsidR="0086090C" w:rsidRDefault="0086090C" w:rsidP="00754390">
            <w:pPr>
              <w:jc w:val="center"/>
            </w:pPr>
          </w:p>
        </w:tc>
      </w:tr>
      <w:tr w:rsidR="0086090C" w:rsidRPr="00B15B9C" w:rsidTr="00CC39CA">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11</w:t>
            </w:r>
          </w:p>
        </w:tc>
        <w:tc>
          <w:tcPr>
            <w:tcW w:w="1134" w:type="dxa"/>
          </w:tcPr>
          <w:p w:rsidR="0086090C" w:rsidRDefault="0086090C" w:rsidP="00754390">
            <w:pPr>
              <w:jc w:val="center"/>
            </w:pPr>
          </w:p>
        </w:tc>
      </w:tr>
      <w:tr w:rsidR="0086090C" w:rsidRPr="00B15B9C" w:rsidTr="00CC39CA">
        <w:tc>
          <w:tcPr>
            <w:tcW w:w="865" w:type="dxa"/>
          </w:tcPr>
          <w:p w:rsidR="0086090C" w:rsidRPr="00B15B9C" w:rsidRDefault="0086090C" w:rsidP="00754390">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12</w:t>
            </w:r>
          </w:p>
        </w:tc>
        <w:tc>
          <w:tcPr>
            <w:tcW w:w="1134" w:type="dxa"/>
          </w:tcPr>
          <w:p w:rsidR="0086090C" w:rsidRDefault="0086090C" w:rsidP="00754390">
            <w:pPr>
              <w:jc w:val="center"/>
            </w:pPr>
          </w:p>
        </w:tc>
      </w:tr>
    </w:tbl>
    <w:p w:rsidR="0086090C" w:rsidRPr="00B15B9C" w:rsidRDefault="0086090C" w:rsidP="008757B2">
      <w:pPr>
        <w:widowControl w:val="0"/>
        <w:tabs>
          <w:tab w:val="left" w:pos="851"/>
          <w:tab w:val="left" w:pos="1020"/>
        </w:tabs>
        <w:spacing w:after="0" w:line="240" w:lineRule="auto"/>
        <w:jc w:val="center"/>
        <w:rPr>
          <w:rFonts w:ascii="Times New Roman" w:hAnsi="Times New Roman" w:cs="Tahoma"/>
          <w:b/>
          <w:bCs/>
          <w:color w:val="000000"/>
          <w:sz w:val="28"/>
          <w:szCs w:val="28"/>
          <w:lang w:val="en-US" w:eastAsia="en-US"/>
        </w:rPr>
      </w:pPr>
    </w:p>
    <w:p w:rsidR="0086090C" w:rsidRPr="00B15B9C" w:rsidRDefault="0086090C" w:rsidP="008757B2">
      <w:pPr>
        <w:widowControl w:val="0"/>
        <w:tabs>
          <w:tab w:val="left" w:pos="851"/>
        </w:tabs>
        <w:spacing w:after="0" w:line="360" w:lineRule="auto"/>
        <w:rPr>
          <w:rFonts w:ascii="Times New Roman" w:hAnsi="Times New Roman" w:cs="Tahoma"/>
          <w:color w:val="000000"/>
          <w:sz w:val="24"/>
          <w:szCs w:val="24"/>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3425D2" w:rsidRDefault="003425D2" w:rsidP="008757B2">
      <w:pPr>
        <w:widowControl w:val="0"/>
        <w:tabs>
          <w:tab w:val="left" w:pos="851"/>
        </w:tabs>
        <w:spacing w:after="0" w:line="360" w:lineRule="auto"/>
        <w:jc w:val="center"/>
        <w:rPr>
          <w:rFonts w:ascii="Times New Roman" w:hAnsi="Times New Roman" w:cs="Tahoma"/>
          <w:b/>
          <w:color w:val="000000"/>
          <w:sz w:val="28"/>
          <w:szCs w:val="28"/>
          <w:lang w:eastAsia="en-US"/>
        </w:rPr>
      </w:pPr>
    </w:p>
    <w:p w:rsidR="003425D2" w:rsidRDefault="003425D2" w:rsidP="008757B2">
      <w:pPr>
        <w:widowControl w:val="0"/>
        <w:tabs>
          <w:tab w:val="left" w:pos="851"/>
        </w:tabs>
        <w:spacing w:after="0" w:line="360" w:lineRule="auto"/>
        <w:jc w:val="center"/>
        <w:rPr>
          <w:rFonts w:ascii="Times New Roman" w:hAnsi="Times New Roman" w:cs="Tahoma"/>
          <w:b/>
          <w:color w:val="000000"/>
          <w:sz w:val="28"/>
          <w:szCs w:val="28"/>
          <w:lang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r>
        <w:rPr>
          <w:rFonts w:ascii="Times New Roman" w:hAnsi="Times New Roman" w:cs="Tahoma"/>
          <w:b/>
          <w:color w:val="000000"/>
          <w:sz w:val="28"/>
          <w:szCs w:val="28"/>
          <w:lang w:val="en-US" w:eastAsia="en-US"/>
        </w:rPr>
        <w:t xml:space="preserve">INTEGRATED LISTENING AND </w:t>
      </w:r>
      <w:r w:rsidRPr="00B15B9C">
        <w:rPr>
          <w:rFonts w:ascii="Times New Roman" w:hAnsi="Times New Roman" w:cs="Tahoma"/>
          <w:b/>
          <w:color w:val="000000"/>
          <w:sz w:val="28"/>
          <w:szCs w:val="28"/>
          <w:lang w:val="en-US" w:eastAsia="en-US"/>
        </w:rPr>
        <w:t>READING</w:t>
      </w:r>
    </w:p>
    <w:tbl>
      <w:tblPr>
        <w:tblpPr w:leftFromText="180" w:rightFromText="180" w:vertAnchor="text" w:horzAnchor="page" w:tblpX="4231" w:tblpY="4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86"/>
        <w:gridCol w:w="952"/>
      </w:tblGrid>
      <w:tr w:rsidR="0086090C" w:rsidRPr="00B15B9C" w:rsidTr="0006241E">
        <w:tc>
          <w:tcPr>
            <w:tcW w:w="886"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r w:rsidRPr="00B15B9C">
              <w:rPr>
                <w:rFonts w:ascii="Times New Roman" w:hAnsi="Times New Roman" w:cs="Tahoma"/>
                <w:b/>
                <w:color w:val="000000"/>
                <w:sz w:val="24"/>
                <w:szCs w:val="24"/>
                <w:lang w:val="en-US" w:eastAsia="en-US"/>
              </w:rPr>
              <w:t>1</w:t>
            </w:r>
            <w:r>
              <w:rPr>
                <w:rFonts w:ascii="Times New Roman" w:hAnsi="Times New Roman" w:cs="Tahoma"/>
                <w:b/>
                <w:color w:val="000000"/>
                <w:sz w:val="24"/>
                <w:szCs w:val="24"/>
                <w:lang w:val="en-US" w:eastAsia="en-US"/>
              </w:rPr>
              <w:t>3</w:t>
            </w:r>
          </w:p>
        </w:tc>
        <w:tc>
          <w:tcPr>
            <w:tcW w:w="952"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06241E">
        <w:tc>
          <w:tcPr>
            <w:tcW w:w="886"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14</w:t>
            </w:r>
          </w:p>
        </w:tc>
        <w:tc>
          <w:tcPr>
            <w:tcW w:w="952"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06241E">
        <w:tc>
          <w:tcPr>
            <w:tcW w:w="886"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15</w:t>
            </w:r>
          </w:p>
        </w:tc>
        <w:tc>
          <w:tcPr>
            <w:tcW w:w="952"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06241E">
        <w:tc>
          <w:tcPr>
            <w:tcW w:w="886"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16</w:t>
            </w:r>
          </w:p>
        </w:tc>
        <w:tc>
          <w:tcPr>
            <w:tcW w:w="952"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06241E">
        <w:tc>
          <w:tcPr>
            <w:tcW w:w="886"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17</w:t>
            </w:r>
          </w:p>
        </w:tc>
        <w:tc>
          <w:tcPr>
            <w:tcW w:w="952"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06241E">
        <w:tc>
          <w:tcPr>
            <w:tcW w:w="886"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18</w:t>
            </w:r>
          </w:p>
        </w:tc>
        <w:tc>
          <w:tcPr>
            <w:tcW w:w="952"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06241E">
        <w:tc>
          <w:tcPr>
            <w:tcW w:w="886"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19</w:t>
            </w:r>
          </w:p>
        </w:tc>
        <w:tc>
          <w:tcPr>
            <w:tcW w:w="952"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p>
        </w:tc>
      </w:tr>
      <w:tr w:rsidR="0086090C" w:rsidRPr="00B15B9C" w:rsidTr="0006241E">
        <w:tc>
          <w:tcPr>
            <w:tcW w:w="886"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r>
              <w:rPr>
                <w:rFonts w:ascii="Times New Roman" w:hAnsi="Times New Roman" w:cs="Tahoma"/>
                <w:b/>
                <w:color w:val="000000"/>
                <w:sz w:val="24"/>
                <w:szCs w:val="24"/>
                <w:lang w:val="en-US" w:eastAsia="en-US"/>
              </w:rPr>
              <w:t>20</w:t>
            </w:r>
          </w:p>
        </w:tc>
        <w:tc>
          <w:tcPr>
            <w:tcW w:w="952" w:type="dxa"/>
          </w:tcPr>
          <w:p w:rsidR="0086090C" w:rsidRPr="00B15B9C" w:rsidRDefault="0086090C" w:rsidP="008757B2">
            <w:pPr>
              <w:widowControl w:val="0"/>
              <w:tabs>
                <w:tab w:val="left" w:pos="851"/>
              </w:tabs>
              <w:spacing w:after="0" w:line="360" w:lineRule="auto"/>
              <w:jc w:val="center"/>
              <w:rPr>
                <w:rFonts w:ascii="Times New Roman" w:hAnsi="Times New Roman" w:cs="Tahoma"/>
                <w:b/>
                <w:color w:val="000000"/>
                <w:sz w:val="24"/>
                <w:szCs w:val="24"/>
                <w:lang w:val="en-US" w:eastAsia="en-US"/>
              </w:rPr>
            </w:pPr>
          </w:p>
        </w:tc>
      </w:tr>
    </w:tbl>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8757B2">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754390">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754390">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754390">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EA6B16">
      <w:pPr>
        <w:widowControl w:val="0"/>
        <w:tabs>
          <w:tab w:val="left" w:pos="851"/>
        </w:tabs>
        <w:spacing w:after="0" w:line="360" w:lineRule="auto"/>
        <w:jc w:val="center"/>
        <w:rPr>
          <w:rFonts w:ascii="Times New Roman" w:hAnsi="Times New Roman" w:cs="Tahoma"/>
          <w:b/>
          <w:color w:val="000000"/>
          <w:sz w:val="28"/>
          <w:szCs w:val="28"/>
          <w:lang w:val="en-US" w:eastAsia="en-US"/>
        </w:rPr>
      </w:pPr>
      <w:r>
        <w:rPr>
          <w:rFonts w:ascii="Times New Roman" w:hAnsi="Times New Roman" w:cs="Tahoma"/>
          <w:b/>
          <w:color w:val="000000"/>
          <w:sz w:val="28"/>
          <w:szCs w:val="28"/>
          <w:lang w:val="en-US" w:eastAsia="en-US"/>
        </w:rPr>
        <w:lastRenderedPageBreak/>
        <w:t>READING</w:t>
      </w: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5"/>
        <w:gridCol w:w="1133"/>
        <w:gridCol w:w="1134"/>
      </w:tblGrid>
      <w:tr w:rsidR="0086090C" w:rsidTr="00285085">
        <w:tc>
          <w:tcPr>
            <w:tcW w:w="1135"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21</w:t>
            </w:r>
          </w:p>
        </w:tc>
        <w:tc>
          <w:tcPr>
            <w:tcW w:w="113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1134" w:type="dxa"/>
            <w:tcBorders>
              <w:top w:val="nil"/>
              <w:bottom w:val="nil"/>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1135"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22</w:t>
            </w:r>
          </w:p>
        </w:tc>
        <w:tc>
          <w:tcPr>
            <w:tcW w:w="113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1134" w:type="dxa"/>
            <w:vMerge w:val="restart"/>
            <w:tcBorders>
              <w:top w:val="nil"/>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1135"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23</w:t>
            </w:r>
          </w:p>
        </w:tc>
        <w:tc>
          <w:tcPr>
            <w:tcW w:w="113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1134" w:type="dxa"/>
            <w:vMerge/>
            <w:tcBorders>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1135"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24</w:t>
            </w:r>
          </w:p>
        </w:tc>
        <w:tc>
          <w:tcPr>
            <w:tcW w:w="113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1134" w:type="dxa"/>
            <w:vMerge/>
            <w:tcBorders>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1135"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25</w:t>
            </w:r>
          </w:p>
        </w:tc>
        <w:tc>
          <w:tcPr>
            <w:tcW w:w="113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1134"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1135"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26</w:t>
            </w:r>
          </w:p>
        </w:tc>
        <w:tc>
          <w:tcPr>
            <w:tcW w:w="113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1134"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1135"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27</w:t>
            </w:r>
          </w:p>
        </w:tc>
        <w:tc>
          <w:tcPr>
            <w:tcW w:w="113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1134"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1135"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28</w:t>
            </w:r>
          </w:p>
        </w:tc>
        <w:tc>
          <w:tcPr>
            <w:tcW w:w="113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1134"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1135"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29</w:t>
            </w:r>
          </w:p>
        </w:tc>
        <w:tc>
          <w:tcPr>
            <w:tcW w:w="113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1134"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1135"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30</w:t>
            </w:r>
          </w:p>
        </w:tc>
        <w:tc>
          <w:tcPr>
            <w:tcW w:w="113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1134" w:type="dxa"/>
            <w:tcBorders>
              <w:bottom w:val="nil"/>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bl>
    <w:p w:rsidR="0086090C" w:rsidRDefault="0086090C" w:rsidP="00754390">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754390">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754390">
      <w:pPr>
        <w:widowControl w:val="0"/>
        <w:tabs>
          <w:tab w:val="left" w:pos="851"/>
        </w:tabs>
        <w:spacing w:after="0" w:line="360" w:lineRule="auto"/>
        <w:jc w:val="center"/>
        <w:rPr>
          <w:rFonts w:ascii="Times New Roman" w:hAnsi="Times New Roman" w:cs="Tahoma"/>
          <w:b/>
          <w:color w:val="000000"/>
          <w:sz w:val="28"/>
          <w:szCs w:val="28"/>
          <w:lang w:val="en-US" w:eastAsia="en-US"/>
        </w:rPr>
      </w:pPr>
    </w:p>
    <w:p w:rsidR="0086090C" w:rsidRDefault="0086090C" w:rsidP="00754390">
      <w:pPr>
        <w:widowControl w:val="0"/>
        <w:tabs>
          <w:tab w:val="left" w:pos="851"/>
        </w:tabs>
        <w:spacing w:after="0" w:line="360" w:lineRule="auto"/>
        <w:jc w:val="center"/>
        <w:rPr>
          <w:rFonts w:ascii="Times New Roman" w:hAnsi="Times New Roman" w:cs="Tahoma"/>
          <w:b/>
          <w:color w:val="000000"/>
          <w:sz w:val="28"/>
          <w:szCs w:val="28"/>
          <w:lang w:val="en-US" w:eastAsia="en-US"/>
        </w:rPr>
      </w:pPr>
      <w:r>
        <w:rPr>
          <w:rFonts w:ascii="Times New Roman" w:hAnsi="Times New Roman" w:cs="Tahoma"/>
          <w:b/>
          <w:color w:val="000000"/>
          <w:sz w:val="28"/>
          <w:szCs w:val="28"/>
          <w:lang w:val="en-US" w:eastAsia="en-US"/>
        </w:rPr>
        <w:t>USE OF ENGLISH</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
        <w:gridCol w:w="1563"/>
        <w:gridCol w:w="4107"/>
      </w:tblGrid>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1</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3</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4</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5</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6</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7</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8</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9</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10</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11</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12</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13</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14</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lastRenderedPageBreak/>
              <w:t>15</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16</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Borders>
              <w:bottom w:val="nil"/>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17</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Borders>
              <w:top w:val="nil"/>
              <w:bottom w:val="nil"/>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18</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Borders>
              <w:top w:val="nil"/>
              <w:bottom w:val="nil"/>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19</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Borders>
              <w:top w:val="nil"/>
              <w:bottom w:val="nil"/>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20</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Borders>
              <w:top w:val="nil"/>
              <w:bottom w:val="nil"/>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21</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Borders>
              <w:top w:val="nil"/>
              <w:bottom w:val="nil"/>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22</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Borders>
              <w:top w:val="nil"/>
              <w:bottom w:val="nil"/>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23</w:t>
            </w:r>
          </w:p>
        </w:tc>
        <w:tc>
          <w:tcPr>
            <w:tcW w:w="1563"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c>
          <w:tcPr>
            <w:tcW w:w="4107" w:type="dxa"/>
            <w:tcBorders>
              <w:top w:val="nil"/>
              <w:bottom w:val="nil"/>
              <w:right w:val="nil"/>
            </w:tcBorders>
          </w:tcPr>
          <w:p w:rsidR="0086090C" w:rsidRPr="00285085" w:rsidRDefault="0086090C" w:rsidP="00285085">
            <w:pPr>
              <w:widowControl w:val="0"/>
              <w:tabs>
                <w:tab w:val="left" w:pos="851"/>
              </w:tabs>
              <w:spacing w:after="0" w:line="360" w:lineRule="auto"/>
              <w:jc w:val="center"/>
              <w:rPr>
                <w:rFonts w:ascii="Times New Roman" w:hAnsi="Times New Roman" w:cs="Tahoma"/>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24</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25</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26</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27</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28</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29</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r w:rsidR="0086090C" w:rsidTr="00285085">
        <w:tc>
          <w:tcPr>
            <w:tcW w:w="988" w:type="dxa"/>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r w:rsidRPr="00285085">
              <w:rPr>
                <w:rFonts w:ascii="Times New Roman" w:hAnsi="Times New Roman" w:cs="Tahoma"/>
                <w:b/>
                <w:color w:val="000000"/>
                <w:sz w:val="28"/>
                <w:szCs w:val="28"/>
                <w:lang w:val="en-US" w:eastAsia="en-US"/>
              </w:rPr>
              <w:t>30</w:t>
            </w:r>
          </w:p>
        </w:tc>
        <w:tc>
          <w:tcPr>
            <w:tcW w:w="5670" w:type="dxa"/>
            <w:gridSpan w:val="2"/>
          </w:tcPr>
          <w:p w:rsidR="0086090C" w:rsidRPr="00285085" w:rsidRDefault="0086090C" w:rsidP="00285085">
            <w:pPr>
              <w:widowControl w:val="0"/>
              <w:tabs>
                <w:tab w:val="left" w:pos="851"/>
              </w:tabs>
              <w:spacing w:after="0" w:line="360" w:lineRule="auto"/>
              <w:jc w:val="center"/>
              <w:rPr>
                <w:rFonts w:ascii="Times New Roman" w:hAnsi="Times New Roman" w:cs="Tahoma"/>
                <w:b/>
                <w:color w:val="000000"/>
                <w:sz w:val="28"/>
                <w:szCs w:val="28"/>
                <w:lang w:val="en-US" w:eastAsia="en-US"/>
              </w:rPr>
            </w:pPr>
          </w:p>
        </w:tc>
      </w:tr>
    </w:tbl>
    <w:p w:rsidR="00D13922" w:rsidRPr="003425D2" w:rsidRDefault="00D13922" w:rsidP="00685D2C">
      <w:pPr>
        <w:widowControl w:val="0"/>
        <w:tabs>
          <w:tab w:val="left" w:pos="851"/>
        </w:tabs>
        <w:spacing w:after="0" w:line="360" w:lineRule="auto"/>
        <w:rPr>
          <w:rFonts w:ascii="Times New Roman" w:hAnsi="Times New Roman" w:cs="Tahoma"/>
          <w:b/>
          <w:color w:val="000000"/>
          <w:sz w:val="28"/>
          <w:szCs w:val="28"/>
          <w:lang w:eastAsia="en-US"/>
        </w:rPr>
      </w:pPr>
    </w:p>
    <w:p w:rsidR="0086090C" w:rsidRPr="0099466B" w:rsidRDefault="0086090C" w:rsidP="008757B2">
      <w:pPr>
        <w:widowControl w:val="0"/>
        <w:tabs>
          <w:tab w:val="left" w:pos="851"/>
        </w:tabs>
        <w:spacing w:after="0" w:line="360" w:lineRule="auto"/>
        <w:jc w:val="center"/>
        <w:rPr>
          <w:rFonts w:ascii="Times New Roman" w:hAnsi="Times New Roman" w:cs="Tahoma"/>
          <w:b/>
          <w:color w:val="000000"/>
          <w:sz w:val="28"/>
          <w:szCs w:val="28"/>
          <w:lang w:eastAsia="en-US"/>
        </w:rPr>
      </w:pPr>
      <w:r w:rsidRPr="00B15B9C">
        <w:rPr>
          <w:rFonts w:ascii="Times New Roman" w:hAnsi="Times New Roman" w:cs="Tahoma"/>
          <w:b/>
          <w:color w:val="000000"/>
          <w:sz w:val="28"/>
          <w:szCs w:val="28"/>
          <w:lang w:val="en-US" w:eastAsia="en-US"/>
        </w:rPr>
        <w:t>Writing</w:t>
      </w:r>
    </w:p>
    <w:p w:rsidR="0086090C" w:rsidRPr="0099466B" w:rsidRDefault="0086090C" w:rsidP="00684605">
      <w:pPr>
        <w:widowControl w:val="0"/>
        <w:tabs>
          <w:tab w:val="left" w:pos="851"/>
        </w:tabs>
        <w:spacing w:after="0" w:line="360" w:lineRule="auto"/>
        <w:rPr>
          <w:rFonts w:ascii="Times New Roman" w:hAnsi="Times New Roman" w:cs="Times New Roman"/>
          <w:b/>
          <w:bCs/>
          <w:sz w:val="28"/>
          <w:szCs w:val="28"/>
          <w:lang w:eastAsia="ru-RU"/>
        </w:rPr>
      </w:pPr>
      <w:r w:rsidRPr="0099466B">
        <w:rPr>
          <w:rFonts w:ascii="Times New Roman" w:hAnsi="Times New Roman" w:cs="Tahoma"/>
          <w:b/>
          <w:color w:val="000000"/>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A6B16">
        <w:rPr>
          <w:rFonts w:ascii="Times New Roman" w:hAnsi="Times New Roman" w:cs="Tahoma"/>
          <w:b/>
          <w:color w:val="000000"/>
          <w:sz w:val="28"/>
          <w:szCs w:val="28"/>
          <w:lang w:eastAsia="en-US"/>
        </w:rPr>
        <w:t>______________________________________________</w:t>
      </w:r>
      <w:r w:rsidRPr="00EA6B16">
        <w:rPr>
          <w:rFonts w:ascii="Times New Roman" w:hAnsi="Times New Roman" w:cs="Tahoma"/>
          <w:b/>
          <w:color w:val="000000"/>
          <w:sz w:val="28"/>
          <w:szCs w:val="28"/>
          <w:lang w:eastAsia="en-US"/>
        </w:rPr>
        <w:lastRenderedPageBreak/>
        <w:t>__________________________________________________________________</w:t>
      </w:r>
    </w:p>
    <w:p w:rsidR="0086090C" w:rsidRPr="0099466B" w:rsidRDefault="00685D2C" w:rsidP="008757B2">
      <w:pPr>
        <w:tabs>
          <w:tab w:val="left" w:pos="851"/>
        </w:tabs>
        <w:suppressAutoHyphens w:val="0"/>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__________________________________________________________________</w:t>
      </w:r>
    </w:p>
    <w:p w:rsidR="003425D2" w:rsidRDefault="003425D2" w:rsidP="008757B2">
      <w:pPr>
        <w:tabs>
          <w:tab w:val="left" w:pos="851"/>
        </w:tabs>
        <w:suppressAutoHyphens w:val="0"/>
        <w:jc w:val="center"/>
        <w:rPr>
          <w:rFonts w:ascii="Times New Roman" w:hAnsi="Times New Roman" w:cs="Times New Roman"/>
          <w:b/>
          <w:bCs/>
          <w:sz w:val="24"/>
          <w:szCs w:val="24"/>
          <w:lang w:eastAsia="ru-RU"/>
        </w:rPr>
      </w:pPr>
    </w:p>
    <w:p w:rsidR="00716354" w:rsidRDefault="00716354" w:rsidP="00716354">
      <w:pPr>
        <w:spacing w:after="0" w:line="240" w:lineRule="auto"/>
        <w:jc w:val="center"/>
        <w:rPr>
          <w:rFonts w:ascii="Times New Roman" w:hAnsi="Times New Roman"/>
          <w:sz w:val="24"/>
          <w:szCs w:val="24"/>
        </w:rPr>
      </w:pPr>
      <w:r>
        <w:rPr>
          <w:rFonts w:ascii="Times New Roman" w:hAnsi="Times New Roman"/>
          <w:sz w:val="24"/>
          <w:szCs w:val="24"/>
        </w:rPr>
        <w:t>Уважаемый участник олимпиады!</w:t>
      </w:r>
    </w:p>
    <w:p w:rsidR="00716354" w:rsidRDefault="00716354" w:rsidP="00716354">
      <w:pPr>
        <w:spacing w:after="0" w:line="240" w:lineRule="auto"/>
        <w:jc w:val="center"/>
        <w:rPr>
          <w:rFonts w:ascii="Times New Roman" w:hAnsi="Times New Roman"/>
          <w:sz w:val="24"/>
          <w:szCs w:val="24"/>
        </w:rPr>
      </w:pPr>
    </w:p>
    <w:p w:rsidR="00716354" w:rsidRDefault="00716354" w:rsidP="00716354">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Задания и ответы олимпиады будут опубликованы на сайте ГБУ ДО КК «Центр развития одаренности» (</w:t>
      </w:r>
      <w:hyperlink r:id="rId7" w:history="1">
        <w:r>
          <w:rPr>
            <w:rStyle w:val="af6"/>
            <w:rFonts w:ascii="Times New Roman" w:eastAsia="Times New Roman" w:hAnsi="Times New Roman"/>
            <w:sz w:val="24"/>
            <w:szCs w:val="24"/>
            <w:lang w:val="en-US" w:eastAsia="ru-RU"/>
          </w:rPr>
          <w:t>www</w:t>
        </w:r>
        <w:r>
          <w:rPr>
            <w:rStyle w:val="af6"/>
            <w:rFonts w:ascii="Times New Roman" w:eastAsia="Times New Roman" w:hAnsi="Times New Roman"/>
            <w:sz w:val="24"/>
            <w:szCs w:val="24"/>
            <w:lang w:eastAsia="ru-RU"/>
          </w:rPr>
          <w:t>.</w:t>
        </w:r>
        <w:proofErr w:type="spellStart"/>
        <w:r>
          <w:rPr>
            <w:rStyle w:val="af6"/>
            <w:rFonts w:ascii="Times New Roman" w:eastAsia="Times New Roman" w:hAnsi="Times New Roman"/>
            <w:sz w:val="24"/>
            <w:szCs w:val="24"/>
            <w:lang w:val="en-US" w:eastAsia="ru-RU"/>
          </w:rPr>
          <w:t>cdodd</w:t>
        </w:r>
        <w:proofErr w:type="spellEnd"/>
        <w:r>
          <w:rPr>
            <w:rStyle w:val="af6"/>
            <w:rFonts w:ascii="Times New Roman" w:eastAsia="Times New Roman" w:hAnsi="Times New Roman"/>
            <w:sz w:val="24"/>
            <w:szCs w:val="24"/>
            <w:lang w:eastAsia="ru-RU"/>
          </w:rPr>
          <w:t>.</w:t>
        </w:r>
        <w:proofErr w:type="spellStart"/>
        <w:r>
          <w:rPr>
            <w:rStyle w:val="af6"/>
            <w:rFonts w:ascii="Times New Roman" w:eastAsia="Times New Roman" w:hAnsi="Times New Roman"/>
            <w:sz w:val="24"/>
            <w:szCs w:val="24"/>
            <w:lang w:val="en-US" w:eastAsia="ru-RU"/>
          </w:rPr>
          <w:t>ru</w:t>
        </w:r>
        <w:proofErr w:type="spellEnd"/>
      </w:hyperlink>
      <w:r>
        <w:rPr>
          <w:rFonts w:ascii="Times New Roman" w:eastAsia="Times New Roman" w:hAnsi="Times New Roman"/>
          <w:sz w:val="24"/>
          <w:szCs w:val="24"/>
          <w:lang w:eastAsia="ru-RU"/>
        </w:rPr>
        <w:t>) в день проведения олимпиады в 15.00 в разделе «Методическая копилка/Олимпиадные задания муниципального этапа ВОШ».</w:t>
      </w:r>
    </w:p>
    <w:p w:rsidR="00716354" w:rsidRDefault="00716354" w:rsidP="00716354">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Уточните у организаторов, где и когда будут опубликованы результаты проверки олимпиадных работ.</w:t>
      </w:r>
    </w:p>
    <w:p w:rsidR="00716354" w:rsidRDefault="00716354" w:rsidP="00716354">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случае несогласия с выставленными баллами вы можете подать апелляцию, предварительно просмотрев Вашу оцененную работу,  обратившись в муниципальный орган управления образованием. Там же Вы можете получить подробную информацию о месте и времени проведения просмотра олимпиадных работ и апелляции.</w:t>
      </w:r>
    </w:p>
    <w:p w:rsidR="003425D2" w:rsidRDefault="003425D2" w:rsidP="008757B2">
      <w:pPr>
        <w:tabs>
          <w:tab w:val="left" w:pos="851"/>
        </w:tabs>
        <w:suppressAutoHyphens w:val="0"/>
        <w:jc w:val="center"/>
        <w:rPr>
          <w:rFonts w:ascii="Times New Roman" w:hAnsi="Times New Roman" w:cs="Times New Roman"/>
          <w:b/>
          <w:bCs/>
          <w:sz w:val="24"/>
          <w:szCs w:val="24"/>
          <w:lang w:eastAsia="ru-RU"/>
        </w:rPr>
      </w:pPr>
    </w:p>
    <w:p w:rsidR="003425D2" w:rsidRDefault="003425D2" w:rsidP="008757B2">
      <w:pPr>
        <w:tabs>
          <w:tab w:val="left" w:pos="851"/>
        </w:tabs>
        <w:suppressAutoHyphens w:val="0"/>
        <w:jc w:val="center"/>
        <w:rPr>
          <w:rFonts w:ascii="Times New Roman" w:hAnsi="Times New Roman" w:cs="Times New Roman"/>
          <w:b/>
          <w:bCs/>
          <w:sz w:val="24"/>
          <w:szCs w:val="24"/>
          <w:lang w:eastAsia="ru-RU"/>
        </w:rPr>
      </w:pPr>
    </w:p>
    <w:p w:rsidR="003425D2" w:rsidRDefault="003425D2" w:rsidP="008757B2">
      <w:pPr>
        <w:tabs>
          <w:tab w:val="left" w:pos="851"/>
        </w:tabs>
        <w:suppressAutoHyphens w:val="0"/>
        <w:jc w:val="center"/>
        <w:rPr>
          <w:rFonts w:ascii="Times New Roman" w:hAnsi="Times New Roman" w:cs="Times New Roman"/>
          <w:b/>
          <w:bCs/>
          <w:sz w:val="24"/>
          <w:szCs w:val="24"/>
          <w:lang w:eastAsia="ru-RU"/>
        </w:rPr>
      </w:pPr>
    </w:p>
    <w:p w:rsidR="003425D2" w:rsidRDefault="003425D2" w:rsidP="001B16FF">
      <w:pPr>
        <w:tabs>
          <w:tab w:val="left" w:pos="851"/>
        </w:tabs>
        <w:suppressAutoHyphens w:val="0"/>
        <w:rPr>
          <w:rFonts w:ascii="Times New Roman" w:hAnsi="Times New Roman" w:cs="Times New Roman"/>
          <w:b/>
          <w:bCs/>
          <w:sz w:val="24"/>
          <w:szCs w:val="24"/>
          <w:lang w:eastAsia="ru-RU"/>
        </w:rPr>
      </w:pPr>
      <w:bookmarkStart w:id="1" w:name="_GoBack"/>
      <w:bookmarkEnd w:id="1"/>
    </w:p>
    <w:sectPr w:rsidR="003425D2" w:rsidSect="00685D2C">
      <w:footerReference w:type="default" r:id="rId8"/>
      <w:type w:val="nextColumn"/>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0B1" w:rsidRDefault="004000B1" w:rsidP="00C5780F">
      <w:pPr>
        <w:spacing w:after="0" w:line="240" w:lineRule="auto"/>
      </w:pPr>
      <w:r>
        <w:separator/>
      </w:r>
    </w:p>
  </w:endnote>
  <w:endnote w:type="continuationSeparator" w:id="0">
    <w:p w:rsidR="004000B1" w:rsidRDefault="004000B1" w:rsidP="00C578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108" w:rsidRDefault="005836BD">
    <w:pPr>
      <w:pStyle w:val="aa"/>
      <w:jc w:val="center"/>
    </w:pPr>
    <w:r>
      <w:fldChar w:fldCharType="begin"/>
    </w:r>
    <w:r w:rsidR="00483108">
      <w:instrText>PAGE   \* MERGEFORMAT</w:instrText>
    </w:r>
    <w:r>
      <w:fldChar w:fldCharType="separate"/>
    </w:r>
    <w:r w:rsidR="00685D2C">
      <w:rPr>
        <w:noProof/>
      </w:rPr>
      <w:t>13</w:t>
    </w:r>
    <w:r>
      <w:fldChar w:fldCharType="end"/>
    </w:r>
  </w:p>
  <w:p w:rsidR="00483108" w:rsidRDefault="0048310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0B1" w:rsidRDefault="004000B1" w:rsidP="00C5780F">
      <w:pPr>
        <w:spacing w:after="0" w:line="240" w:lineRule="auto"/>
      </w:pPr>
      <w:r>
        <w:separator/>
      </w:r>
    </w:p>
  </w:footnote>
  <w:footnote w:type="continuationSeparator" w:id="0">
    <w:p w:rsidR="004000B1" w:rsidRDefault="004000B1" w:rsidP="00C578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C"/>
    <w:multiLevelType w:val="singleLevel"/>
    <w:tmpl w:val="0000000C"/>
    <w:name w:val="WW8Num12"/>
    <w:lvl w:ilvl="0">
      <w:start w:val="1"/>
      <w:numFmt w:val="bullet"/>
      <w:lvlText w:val=""/>
      <w:lvlJc w:val="left"/>
      <w:pPr>
        <w:tabs>
          <w:tab w:val="num" w:pos="0"/>
        </w:tabs>
        <w:ind w:left="720" w:hanging="360"/>
      </w:pPr>
      <w:rPr>
        <w:rFonts w:ascii="Symbol" w:hAnsi="Symbol"/>
      </w:rPr>
    </w:lvl>
  </w:abstractNum>
  <w:abstractNum w:abstractNumId="2">
    <w:nsid w:val="0000000F"/>
    <w:multiLevelType w:val="singleLevel"/>
    <w:tmpl w:val="0000000F"/>
    <w:name w:val="WW8Num15"/>
    <w:lvl w:ilvl="0">
      <w:start w:val="1"/>
      <w:numFmt w:val="bullet"/>
      <w:lvlText w:val=""/>
      <w:lvlJc w:val="left"/>
      <w:pPr>
        <w:tabs>
          <w:tab w:val="num" w:pos="0"/>
        </w:tabs>
        <w:ind w:left="720" w:hanging="360"/>
      </w:pPr>
      <w:rPr>
        <w:rFonts w:ascii="Symbol" w:hAnsi="Symbol"/>
      </w:rPr>
    </w:lvl>
  </w:abstractNum>
  <w:abstractNum w:abstractNumId="3">
    <w:nsid w:val="05F773D0"/>
    <w:multiLevelType w:val="hybridMultilevel"/>
    <w:tmpl w:val="C0340EAA"/>
    <w:lvl w:ilvl="0" w:tplc="FB06D702">
      <w:start w:val="8"/>
      <w:numFmt w:val="decimal"/>
      <w:lvlText w:val="%1."/>
      <w:lvlJc w:val="left"/>
      <w:pPr>
        <w:ind w:left="720" w:hanging="360"/>
      </w:pPr>
      <w:rPr>
        <w:rFonts w:cs="Times New Roman" w:hint="default"/>
        <w:b/>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AB7644"/>
    <w:multiLevelType w:val="hybridMultilevel"/>
    <w:tmpl w:val="E48C4C44"/>
    <w:lvl w:ilvl="0" w:tplc="5EFEAC7E">
      <w:start w:val="1"/>
      <w:numFmt w:val="lowerLetter"/>
      <w:lvlText w:val="%1."/>
      <w:lvlJc w:val="left"/>
      <w:pPr>
        <w:ind w:left="1869" w:hanging="360"/>
      </w:pPr>
      <w:rPr>
        <w:rFonts w:cs="Times New Roman" w:hint="default"/>
      </w:rPr>
    </w:lvl>
    <w:lvl w:ilvl="1" w:tplc="04190019" w:tentative="1">
      <w:start w:val="1"/>
      <w:numFmt w:val="lowerLetter"/>
      <w:lvlText w:val="%2."/>
      <w:lvlJc w:val="left"/>
      <w:pPr>
        <w:ind w:left="2589" w:hanging="360"/>
      </w:pPr>
      <w:rPr>
        <w:rFonts w:cs="Times New Roman"/>
      </w:rPr>
    </w:lvl>
    <w:lvl w:ilvl="2" w:tplc="0419001B" w:tentative="1">
      <w:start w:val="1"/>
      <w:numFmt w:val="lowerRoman"/>
      <w:lvlText w:val="%3."/>
      <w:lvlJc w:val="right"/>
      <w:pPr>
        <w:ind w:left="3309" w:hanging="180"/>
      </w:pPr>
      <w:rPr>
        <w:rFonts w:cs="Times New Roman"/>
      </w:rPr>
    </w:lvl>
    <w:lvl w:ilvl="3" w:tplc="0419000F" w:tentative="1">
      <w:start w:val="1"/>
      <w:numFmt w:val="decimal"/>
      <w:lvlText w:val="%4."/>
      <w:lvlJc w:val="left"/>
      <w:pPr>
        <w:ind w:left="4029" w:hanging="360"/>
      </w:pPr>
      <w:rPr>
        <w:rFonts w:cs="Times New Roman"/>
      </w:rPr>
    </w:lvl>
    <w:lvl w:ilvl="4" w:tplc="04190019" w:tentative="1">
      <w:start w:val="1"/>
      <w:numFmt w:val="lowerLetter"/>
      <w:lvlText w:val="%5."/>
      <w:lvlJc w:val="left"/>
      <w:pPr>
        <w:ind w:left="4749" w:hanging="360"/>
      </w:pPr>
      <w:rPr>
        <w:rFonts w:cs="Times New Roman"/>
      </w:rPr>
    </w:lvl>
    <w:lvl w:ilvl="5" w:tplc="0419001B" w:tentative="1">
      <w:start w:val="1"/>
      <w:numFmt w:val="lowerRoman"/>
      <w:lvlText w:val="%6."/>
      <w:lvlJc w:val="right"/>
      <w:pPr>
        <w:ind w:left="5469" w:hanging="180"/>
      </w:pPr>
      <w:rPr>
        <w:rFonts w:cs="Times New Roman"/>
      </w:rPr>
    </w:lvl>
    <w:lvl w:ilvl="6" w:tplc="0419000F" w:tentative="1">
      <w:start w:val="1"/>
      <w:numFmt w:val="decimal"/>
      <w:lvlText w:val="%7."/>
      <w:lvlJc w:val="left"/>
      <w:pPr>
        <w:ind w:left="6189" w:hanging="360"/>
      </w:pPr>
      <w:rPr>
        <w:rFonts w:cs="Times New Roman"/>
      </w:rPr>
    </w:lvl>
    <w:lvl w:ilvl="7" w:tplc="04190019" w:tentative="1">
      <w:start w:val="1"/>
      <w:numFmt w:val="lowerLetter"/>
      <w:lvlText w:val="%8."/>
      <w:lvlJc w:val="left"/>
      <w:pPr>
        <w:ind w:left="6909" w:hanging="360"/>
      </w:pPr>
      <w:rPr>
        <w:rFonts w:cs="Times New Roman"/>
      </w:rPr>
    </w:lvl>
    <w:lvl w:ilvl="8" w:tplc="0419001B" w:tentative="1">
      <w:start w:val="1"/>
      <w:numFmt w:val="lowerRoman"/>
      <w:lvlText w:val="%9."/>
      <w:lvlJc w:val="right"/>
      <w:pPr>
        <w:ind w:left="7629" w:hanging="180"/>
      </w:pPr>
      <w:rPr>
        <w:rFonts w:cs="Times New Roman"/>
      </w:rPr>
    </w:lvl>
  </w:abstractNum>
  <w:abstractNum w:abstractNumId="5">
    <w:nsid w:val="0E6E41D8"/>
    <w:multiLevelType w:val="hybridMultilevel"/>
    <w:tmpl w:val="922880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25569D0"/>
    <w:multiLevelType w:val="hybridMultilevel"/>
    <w:tmpl w:val="836640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7B598C"/>
    <w:multiLevelType w:val="multilevel"/>
    <w:tmpl w:val="1CEA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AA709B"/>
    <w:multiLevelType w:val="hybridMultilevel"/>
    <w:tmpl w:val="4C8E402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1177BF3"/>
    <w:multiLevelType w:val="hybridMultilevel"/>
    <w:tmpl w:val="DD2210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2565217"/>
    <w:multiLevelType w:val="hybridMultilevel"/>
    <w:tmpl w:val="71064FE6"/>
    <w:lvl w:ilvl="0" w:tplc="C6CC0B04">
      <w:start w:val="1"/>
      <w:numFmt w:val="bullet"/>
      <w:lvlText w:val=""/>
      <w:lvlJc w:val="left"/>
      <w:pPr>
        <w:ind w:left="720" w:hanging="360"/>
      </w:pPr>
      <w:rPr>
        <w:rFonts w:ascii="Symbol" w:hAnsi="Symbol" w:hint="default"/>
        <w:sz w:val="1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2854BDD"/>
    <w:multiLevelType w:val="hybridMultilevel"/>
    <w:tmpl w:val="65DAB8E4"/>
    <w:lvl w:ilvl="0" w:tplc="849A8FC6">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6E404EA"/>
    <w:multiLevelType w:val="hybridMultilevel"/>
    <w:tmpl w:val="44388254"/>
    <w:lvl w:ilvl="0" w:tplc="0B6A6312">
      <w:start w:val="11"/>
      <w:numFmt w:val="decimal"/>
      <w:lvlText w:val="%1."/>
      <w:lvlJc w:val="left"/>
      <w:pPr>
        <w:ind w:left="801" w:hanging="375"/>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3B94511C"/>
    <w:multiLevelType w:val="hybridMultilevel"/>
    <w:tmpl w:val="9C6EB35C"/>
    <w:lvl w:ilvl="0" w:tplc="3036D954">
      <w:start w:val="1"/>
      <w:numFmt w:val="lowerLetter"/>
      <w:lvlText w:val="%1."/>
      <w:lvlJc w:val="left"/>
      <w:pPr>
        <w:ind w:left="1869" w:hanging="360"/>
      </w:pPr>
      <w:rPr>
        <w:rFonts w:cs="Times New Roman" w:hint="default"/>
      </w:rPr>
    </w:lvl>
    <w:lvl w:ilvl="1" w:tplc="04190019" w:tentative="1">
      <w:start w:val="1"/>
      <w:numFmt w:val="lowerLetter"/>
      <w:lvlText w:val="%2."/>
      <w:lvlJc w:val="left"/>
      <w:pPr>
        <w:ind w:left="2589" w:hanging="360"/>
      </w:pPr>
      <w:rPr>
        <w:rFonts w:cs="Times New Roman"/>
      </w:rPr>
    </w:lvl>
    <w:lvl w:ilvl="2" w:tplc="0419001B" w:tentative="1">
      <w:start w:val="1"/>
      <w:numFmt w:val="lowerRoman"/>
      <w:lvlText w:val="%3."/>
      <w:lvlJc w:val="right"/>
      <w:pPr>
        <w:ind w:left="3309" w:hanging="180"/>
      </w:pPr>
      <w:rPr>
        <w:rFonts w:cs="Times New Roman"/>
      </w:rPr>
    </w:lvl>
    <w:lvl w:ilvl="3" w:tplc="0419000F" w:tentative="1">
      <w:start w:val="1"/>
      <w:numFmt w:val="decimal"/>
      <w:lvlText w:val="%4."/>
      <w:lvlJc w:val="left"/>
      <w:pPr>
        <w:ind w:left="4029" w:hanging="360"/>
      </w:pPr>
      <w:rPr>
        <w:rFonts w:cs="Times New Roman"/>
      </w:rPr>
    </w:lvl>
    <w:lvl w:ilvl="4" w:tplc="04190019" w:tentative="1">
      <w:start w:val="1"/>
      <w:numFmt w:val="lowerLetter"/>
      <w:lvlText w:val="%5."/>
      <w:lvlJc w:val="left"/>
      <w:pPr>
        <w:ind w:left="4749" w:hanging="360"/>
      </w:pPr>
      <w:rPr>
        <w:rFonts w:cs="Times New Roman"/>
      </w:rPr>
    </w:lvl>
    <w:lvl w:ilvl="5" w:tplc="0419001B" w:tentative="1">
      <w:start w:val="1"/>
      <w:numFmt w:val="lowerRoman"/>
      <w:lvlText w:val="%6."/>
      <w:lvlJc w:val="right"/>
      <w:pPr>
        <w:ind w:left="5469" w:hanging="180"/>
      </w:pPr>
      <w:rPr>
        <w:rFonts w:cs="Times New Roman"/>
      </w:rPr>
    </w:lvl>
    <w:lvl w:ilvl="6" w:tplc="0419000F" w:tentative="1">
      <w:start w:val="1"/>
      <w:numFmt w:val="decimal"/>
      <w:lvlText w:val="%7."/>
      <w:lvlJc w:val="left"/>
      <w:pPr>
        <w:ind w:left="6189" w:hanging="360"/>
      </w:pPr>
      <w:rPr>
        <w:rFonts w:cs="Times New Roman"/>
      </w:rPr>
    </w:lvl>
    <w:lvl w:ilvl="7" w:tplc="04190019" w:tentative="1">
      <w:start w:val="1"/>
      <w:numFmt w:val="lowerLetter"/>
      <w:lvlText w:val="%8."/>
      <w:lvlJc w:val="left"/>
      <w:pPr>
        <w:ind w:left="6909" w:hanging="360"/>
      </w:pPr>
      <w:rPr>
        <w:rFonts w:cs="Times New Roman"/>
      </w:rPr>
    </w:lvl>
    <w:lvl w:ilvl="8" w:tplc="0419001B" w:tentative="1">
      <w:start w:val="1"/>
      <w:numFmt w:val="lowerRoman"/>
      <w:lvlText w:val="%9."/>
      <w:lvlJc w:val="right"/>
      <w:pPr>
        <w:ind w:left="7629" w:hanging="180"/>
      </w:pPr>
      <w:rPr>
        <w:rFonts w:cs="Times New Roman"/>
      </w:rPr>
    </w:lvl>
  </w:abstractNum>
  <w:abstractNum w:abstractNumId="14">
    <w:nsid w:val="3BAF739E"/>
    <w:multiLevelType w:val="hybridMultilevel"/>
    <w:tmpl w:val="54886186"/>
    <w:lvl w:ilvl="0" w:tplc="AA7A9C08">
      <w:start w:val="1"/>
      <w:numFmt w:val="lowerLetter"/>
      <w:lvlText w:val="%1."/>
      <w:lvlJc w:val="left"/>
      <w:pPr>
        <w:ind w:left="1869" w:hanging="360"/>
      </w:pPr>
      <w:rPr>
        <w:rFonts w:cs="Times New Roman" w:hint="default"/>
      </w:rPr>
    </w:lvl>
    <w:lvl w:ilvl="1" w:tplc="04190019" w:tentative="1">
      <w:start w:val="1"/>
      <w:numFmt w:val="lowerLetter"/>
      <w:lvlText w:val="%2."/>
      <w:lvlJc w:val="left"/>
      <w:pPr>
        <w:ind w:left="2589" w:hanging="360"/>
      </w:pPr>
      <w:rPr>
        <w:rFonts w:cs="Times New Roman"/>
      </w:rPr>
    </w:lvl>
    <w:lvl w:ilvl="2" w:tplc="0419001B" w:tentative="1">
      <w:start w:val="1"/>
      <w:numFmt w:val="lowerRoman"/>
      <w:lvlText w:val="%3."/>
      <w:lvlJc w:val="right"/>
      <w:pPr>
        <w:ind w:left="3309" w:hanging="180"/>
      </w:pPr>
      <w:rPr>
        <w:rFonts w:cs="Times New Roman"/>
      </w:rPr>
    </w:lvl>
    <w:lvl w:ilvl="3" w:tplc="0419000F" w:tentative="1">
      <w:start w:val="1"/>
      <w:numFmt w:val="decimal"/>
      <w:lvlText w:val="%4."/>
      <w:lvlJc w:val="left"/>
      <w:pPr>
        <w:ind w:left="4029" w:hanging="360"/>
      </w:pPr>
      <w:rPr>
        <w:rFonts w:cs="Times New Roman"/>
      </w:rPr>
    </w:lvl>
    <w:lvl w:ilvl="4" w:tplc="04190019" w:tentative="1">
      <w:start w:val="1"/>
      <w:numFmt w:val="lowerLetter"/>
      <w:lvlText w:val="%5."/>
      <w:lvlJc w:val="left"/>
      <w:pPr>
        <w:ind w:left="4749" w:hanging="360"/>
      </w:pPr>
      <w:rPr>
        <w:rFonts w:cs="Times New Roman"/>
      </w:rPr>
    </w:lvl>
    <w:lvl w:ilvl="5" w:tplc="0419001B" w:tentative="1">
      <w:start w:val="1"/>
      <w:numFmt w:val="lowerRoman"/>
      <w:lvlText w:val="%6."/>
      <w:lvlJc w:val="right"/>
      <w:pPr>
        <w:ind w:left="5469" w:hanging="180"/>
      </w:pPr>
      <w:rPr>
        <w:rFonts w:cs="Times New Roman"/>
      </w:rPr>
    </w:lvl>
    <w:lvl w:ilvl="6" w:tplc="0419000F" w:tentative="1">
      <w:start w:val="1"/>
      <w:numFmt w:val="decimal"/>
      <w:lvlText w:val="%7."/>
      <w:lvlJc w:val="left"/>
      <w:pPr>
        <w:ind w:left="6189" w:hanging="360"/>
      </w:pPr>
      <w:rPr>
        <w:rFonts w:cs="Times New Roman"/>
      </w:rPr>
    </w:lvl>
    <w:lvl w:ilvl="7" w:tplc="04190019" w:tentative="1">
      <w:start w:val="1"/>
      <w:numFmt w:val="lowerLetter"/>
      <w:lvlText w:val="%8."/>
      <w:lvlJc w:val="left"/>
      <w:pPr>
        <w:ind w:left="6909" w:hanging="360"/>
      </w:pPr>
      <w:rPr>
        <w:rFonts w:cs="Times New Roman"/>
      </w:rPr>
    </w:lvl>
    <w:lvl w:ilvl="8" w:tplc="0419001B" w:tentative="1">
      <w:start w:val="1"/>
      <w:numFmt w:val="lowerRoman"/>
      <w:lvlText w:val="%9."/>
      <w:lvlJc w:val="right"/>
      <w:pPr>
        <w:ind w:left="7629" w:hanging="180"/>
      </w:pPr>
      <w:rPr>
        <w:rFonts w:cs="Times New Roman"/>
      </w:rPr>
    </w:lvl>
  </w:abstractNum>
  <w:abstractNum w:abstractNumId="15">
    <w:nsid w:val="3CBA5E27"/>
    <w:multiLevelType w:val="multilevel"/>
    <w:tmpl w:val="AE6AC5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DA644FE"/>
    <w:multiLevelType w:val="multilevel"/>
    <w:tmpl w:val="B69C0C38"/>
    <w:lvl w:ilvl="0">
      <w:start w:val="1"/>
      <w:numFmt w:val="decimal"/>
      <w:lvlText w:val="%1."/>
      <w:lvlJc w:val="left"/>
      <w:pPr>
        <w:ind w:left="720" w:hanging="360"/>
      </w:pPr>
      <w:rPr>
        <w:rFonts w:cs="Times New Roman" w:hint="default"/>
        <w:b w:val="0"/>
        <w:bCs w:val="0"/>
      </w:rPr>
    </w:lvl>
    <w:lvl w:ilvl="1">
      <w:start w:val="1"/>
      <w:numFmt w:val="decimal"/>
      <w:lvlText w:val="%2.1."/>
      <w:lvlJc w:val="left"/>
      <w:pPr>
        <w:ind w:left="107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7">
    <w:nsid w:val="402F1193"/>
    <w:multiLevelType w:val="hybridMultilevel"/>
    <w:tmpl w:val="73D64D98"/>
    <w:lvl w:ilvl="0" w:tplc="35742F68">
      <w:start w:val="1"/>
      <w:numFmt w:val="lowerLetter"/>
      <w:lvlText w:val="%1."/>
      <w:lvlJc w:val="left"/>
      <w:pPr>
        <w:ind w:left="1869" w:hanging="360"/>
      </w:pPr>
      <w:rPr>
        <w:rFonts w:cs="Times New Roman" w:hint="default"/>
        <w:b w:val="0"/>
      </w:rPr>
    </w:lvl>
    <w:lvl w:ilvl="1" w:tplc="04190019" w:tentative="1">
      <w:start w:val="1"/>
      <w:numFmt w:val="lowerLetter"/>
      <w:lvlText w:val="%2."/>
      <w:lvlJc w:val="left"/>
      <w:pPr>
        <w:ind w:left="2589" w:hanging="360"/>
      </w:pPr>
      <w:rPr>
        <w:rFonts w:cs="Times New Roman"/>
      </w:rPr>
    </w:lvl>
    <w:lvl w:ilvl="2" w:tplc="0419001B" w:tentative="1">
      <w:start w:val="1"/>
      <w:numFmt w:val="lowerRoman"/>
      <w:lvlText w:val="%3."/>
      <w:lvlJc w:val="right"/>
      <w:pPr>
        <w:ind w:left="3309" w:hanging="180"/>
      </w:pPr>
      <w:rPr>
        <w:rFonts w:cs="Times New Roman"/>
      </w:rPr>
    </w:lvl>
    <w:lvl w:ilvl="3" w:tplc="0419000F" w:tentative="1">
      <w:start w:val="1"/>
      <w:numFmt w:val="decimal"/>
      <w:lvlText w:val="%4."/>
      <w:lvlJc w:val="left"/>
      <w:pPr>
        <w:ind w:left="4029" w:hanging="360"/>
      </w:pPr>
      <w:rPr>
        <w:rFonts w:cs="Times New Roman"/>
      </w:rPr>
    </w:lvl>
    <w:lvl w:ilvl="4" w:tplc="04190019" w:tentative="1">
      <w:start w:val="1"/>
      <w:numFmt w:val="lowerLetter"/>
      <w:lvlText w:val="%5."/>
      <w:lvlJc w:val="left"/>
      <w:pPr>
        <w:ind w:left="4749" w:hanging="360"/>
      </w:pPr>
      <w:rPr>
        <w:rFonts w:cs="Times New Roman"/>
      </w:rPr>
    </w:lvl>
    <w:lvl w:ilvl="5" w:tplc="0419001B" w:tentative="1">
      <w:start w:val="1"/>
      <w:numFmt w:val="lowerRoman"/>
      <w:lvlText w:val="%6."/>
      <w:lvlJc w:val="right"/>
      <w:pPr>
        <w:ind w:left="5469" w:hanging="180"/>
      </w:pPr>
      <w:rPr>
        <w:rFonts w:cs="Times New Roman"/>
      </w:rPr>
    </w:lvl>
    <w:lvl w:ilvl="6" w:tplc="0419000F" w:tentative="1">
      <w:start w:val="1"/>
      <w:numFmt w:val="decimal"/>
      <w:lvlText w:val="%7."/>
      <w:lvlJc w:val="left"/>
      <w:pPr>
        <w:ind w:left="6189" w:hanging="360"/>
      </w:pPr>
      <w:rPr>
        <w:rFonts w:cs="Times New Roman"/>
      </w:rPr>
    </w:lvl>
    <w:lvl w:ilvl="7" w:tplc="04190019" w:tentative="1">
      <w:start w:val="1"/>
      <w:numFmt w:val="lowerLetter"/>
      <w:lvlText w:val="%8."/>
      <w:lvlJc w:val="left"/>
      <w:pPr>
        <w:ind w:left="6909" w:hanging="360"/>
      </w:pPr>
      <w:rPr>
        <w:rFonts w:cs="Times New Roman"/>
      </w:rPr>
    </w:lvl>
    <w:lvl w:ilvl="8" w:tplc="0419001B" w:tentative="1">
      <w:start w:val="1"/>
      <w:numFmt w:val="lowerRoman"/>
      <w:lvlText w:val="%9."/>
      <w:lvlJc w:val="right"/>
      <w:pPr>
        <w:ind w:left="7629" w:hanging="180"/>
      </w:pPr>
      <w:rPr>
        <w:rFonts w:cs="Times New Roman"/>
      </w:rPr>
    </w:lvl>
  </w:abstractNum>
  <w:abstractNum w:abstractNumId="18">
    <w:nsid w:val="4C4A6DB8"/>
    <w:multiLevelType w:val="multilevel"/>
    <w:tmpl w:val="319A41A0"/>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4248" w:hanging="180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abstractNum w:abstractNumId="19">
    <w:nsid w:val="4DFF676B"/>
    <w:multiLevelType w:val="hybridMultilevel"/>
    <w:tmpl w:val="A60A5862"/>
    <w:lvl w:ilvl="0" w:tplc="C6CC0B04">
      <w:start w:val="1"/>
      <w:numFmt w:val="bullet"/>
      <w:lvlText w:val=""/>
      <w:lvlJc w:val="left"/>
      <w:pPr>
        <w:ind w:left="1429" w:hanging="360"/>
      </w:pPr>
      <w:rPr>
        <w:rFonts w:ascii="Symbol" w:hAnsi="Symbol" w:hint="default"/>
        <w:sz w:val="18"/>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4F9965C1"/>
    <w:multiLevelType w:val="hybridMultilevel"/>
    <w:tmpl w:val="7D3034FC"/>
    <w:lvl w:ilvl="0" w:tplc="0548F5A6">
      <w:start w:val="16"/>
      <w:numFmt w:val="decimal"/>
      <w:lvlText w:val="%1."/>
      <w:lvlJc w:val="left"/>
      <w:pPr>
        <w:ind w:left="375" w:hanging="375"/>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50D96E4E"/>
    <w:multiLevelType w:val="singleLevel"/>
    <w:tmpl w:val="ED6CD71C"/>
    <w:lvl w:ilvl="0">
      <w:start w:val="1"/>
      <w:numFmt w:val="decimal"/>
      <w:lvlText w:val="%1."/>
      <w:legacy w:legacy="1" w:legacySpace="0" w:legacyIndent="269"/>
      <w:lvlJc w:val="left"/>
      <w:rPr>
        <w:rFonts w:ascii="Times New Roman" w:hAnsi="Times New Roman" w:cs="Times New Roman" w:hint="default"/>
      </w:rPr>
    </w:lvl>
  </w:abstractNum>
  <w:abstractNum w:abstractNumId="22">
    <w:nsid w:val="52B65E70"/>
    <w:multiLevelType w:val="hybridMultilevel"/>
    <w:tmpl w:val="DC54FE10"/>
    <w:lvl w:ilvl="0" w:tplc="65EC7902">
      <w:start w:val="4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8722E3"/>
    <w:multiLevelType w:val="hybridMultilevel"/>
    <w:tmpl w:val="8B42FF3E"/>
    <w:lvl w:ilvl="0" w:tplc="32682B6E">
      <w:start w:val="1"/>
      <w:numFmt w:val="lowerLetter"/>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4">
    <w:nsid w:val="5411491A"/>
    <w:multiLevelType w:val="hybridMultilevel"/>
    <w:tmpl w:val="90AC84EC"/>
    <w:lvl w:ilvl="0" w:tplc="5B124E42">
      <w:start w:val="1"/>
      <w:numFmt w:val="low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590E3D9A"/>
    <w:multiLevelType w:val="hybridMultilevel"/>
    <w:tmpl w:val="7B96BCE0"/>
    <w:lvl w:ilvl="0" w:tplc="19AE6A1E">
      <w:start w:val="1"/>
      <w:numFmt w:val="bullet"/>
      <w:lvlText w:val="-"/>
      <w:lvlJc w:val="left"/>
      <w:pPr>
        <w:ind w:left="862" w:hanging="360"/>
      </w:pPr>
      <w:rPr>
        <w:rFonts w:ascii="Times New Roman" w:eastAsia="Times New Roman" w:hAnsi="Times New Roman"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nsid w:val="5C267553"/>
    <w:multiLevelType w:val="multilevel"/>
    <w:tmpl w:val="7A406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E4075B2"/>
    <w:multiLevelType w:val="hybridMultilevel"/>
    <w:tmpl w:val="F63AC9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62F17D03"/>
    <w:multiLevelType w:val="multilevel"/>
    <w:tmpl w:val="3DEC0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5C7FE2"/>
    <w:multiLevelType w:val="hybridMultilevel"/>
    <w:tmpl w:val="55C27F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4AF6A4F"/>
    <w:multiLevelType w:val="multilevel"/>
    <w:tmpl w:val="2BBC552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4E91212"/>
    <w:multiLevelType w:val="multilevel"/>
    <w:tmpl w:val="CA44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50E251D"/>
    <w:multiLevelType w:val="hybridMultilevel"/>
    <w:tmpl w:val="096CCC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8EA3282"/>
    <w:multiLevelType w:val="hybridMultilevel"/>
    <w:tmpl w:val="8CE0EFA8"/>
    <w:lvl w:ilvl="0" w:tplc="DEDE96C4">
      <w:start w:val="1"/>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4">
    <w:nsid w:val="6CE27258"/>
    <w:multiLevelType w:val="hybridMultilevel"/>
    <w:tmpl w:val="F46A1F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3F13B07"/>
    <w:multiLevelType w:val="hybridMultilevel"/>
    <w:tmpl w:val="FB0C9F64"/>
    <w:lvl w:ilvl="0" w:tplc="4BB8535A">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6">
    <w:nsid w:val="77AD7CCD"/>
    <w:multiLevelType w:val="hybridMultilevel"/>
    <w:tmpl w:val="88FCA6AE"/>
    <w:lvl w:ilvl="0" w:tplc="62746F70">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788F4CE9"/>
    <w:multiLevelType w:val="hybridMultilevel"/>
    <w:tmpl w:val="ED046078"/>
    <w:lvl w:ilvl="0" w:tplc="04190019">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C117B56"/>
    <w:multiLevelType w:val="hybridMultilevel"/>
    <w:tmpl w:val="0F347C82"/>
    <w:lvl w:ilvl="0" w:tplc="19F05930">
      <w:start w:val="1"/>
      <w:numFmt w:val="lowerLetter"/>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9">
    <w:nsid w:val="7C6D46DB"/>
    <w:multiLevelType w:val="hybridMultilevel"/>
    <w:tmpl w:val="14347E04"/>
    <w:lvl w:ilvl="0" w:tplc="0419000D">
      <w:start w:val="1"/>
      <w:numFmt w:val="bullet"/>
      <w:lvlText w:val=""/>
      <w:lvlJc w:val="left"/>
      <w:pPr>
        <w:ind w:left="1430" w:hanging="360"/>
      </w:pPr>
      <w:rPr>
        <w:rFonts w:ascii="Wingdings" w:hAnsi="Wingdings" w:hint="default"/>
      </w:rPr>
    </w:lvl>
    <w:lvl w:ilvl="1" w:tplc="04190003">
      <w:start w:val="1"/>
      <w:numFmt w:val="bullet"/>
      <w:lvlText w:val="o"/>
      <w:lvlJc w:val="left"/>
      <w:pPr>
        <w:ind w:left="2150" w:hanging="360"/>
      </w:pPr>
      <w:rPr>
        <w:rFonts w:ascii="Courier New" w:hAnsi="Courier New"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hint="default"/>
      </w:rPr>
    </w:lvl>
    <w:lvl w:ilvl="8" w:tplc="04190005">
      <w:start w:val="1"/>
      <w:numFmt w:val="bullet"/>
      <w:lvlText w:val=""/>
      <w:lvlJc w:val="left"/>
      <w:pPr>
        <w:ind w:left="7190" w:hanging="360"/>
      </w:pPr>
      <w:rPr>
        <w:rFonts w:ascii="Wingdings" w:hAnsi="Wingdings" w:hint="default"/>
      </w:rPr>
    </w:lvl>
  </w:abstractNum>
  <w:abstractNum w:abstractNumId="40">
    <w:nsid w:val="7EE03307"/>
    <w:multiLevelType w:val="hybridMultilevel"/>
    <w:tmpl w:val="6A52469A"/>
    <w:lvl w:ilvl="0" w:tplc="EF46DC30">
      <w:start w:val="2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8"/>
  </w:num>
  <w:num w:numId="3">
    <w:abstractNumId w:val="16"/>
  </w:num>
  <w:num w:numId="4">
    <w:abstractNumId w:val="9"/>
  </w:num>
  <w:num w:numId="5">
    <w:abstractNumId w:val="34"/>
  </w:num>
  <w:num w:numId="6">
    <w:abstractNumId w:val="39"/>
  </w:num>
  <w:num w:numId="7">
    <w:abstractNumId w:val="27"/>
  </w:num>
  <w:num w:numId="8">
    <w:abstractNumId w:val="10"/>
  </w:num>
  <w:num w:numId="9">
    <w:abstractNumId w:val="19"/>
  </w:num>
  <w:num w:numId="10">
    <w:abstractNumId w:val="29"/>
  </w:num>
  <w:num w:numId="11">
    <w:abstractNumId w:val="8"/>
  </w:num>
  <w:num w:numId="12">
    <w:abstractNumId w:val="32"/>
  </w:num>
  <w:num w:numId="13">
    <w:abstractNumId w:val="3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4"/>
  </w:num>
  <w:num w:numId="17">
    <w:abstractNumId w:val="17"/>
  </w:num>
  <w:num w:numId="18">
    <w:abstractNumId w:val="23"/>
  </w:num>
  <w:num w:numId="19">
    <w:abstractNumId w:val="14"/>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5"/>
  </w:num>
  <w:num w:numId="24">
    <w:abstractNumId w:val="36"/>
  </w:num>
  <w:num w:numId="25">
    <w:abstractNumId w:val="11"/>
  </w:num>
  <w:num w:numId="26">
    <w:abstractNumId w:val="21"/>
    <w:lvlOverride w:ilvl="0">
      <w:startOverride w:val="1"/>
    </w:lvlOverride>
  </w:num>
  <w:num w:numId="27">
    <w:abstractNumId w:val="3"/>
  </w:num>
  <w:num w:numId="28">
    <w:abstractNumId w:val="20"/>
  </w:num>
  <w:num w:numId="29">
    <w:abstractNumId w:val="6"/>
  </w:num>
  <w:num w:numId="30">
    <w:abstractNumId w:val="35"/>
  </w:num>
  <w:num w:numId="31">
    <w:abstractNumId w:val="25"/>
  </w:num>
  <w:num w:numId="32">
    <w:abstractNumId w:val="33"/>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7"/>
  </w:num>
  <w:num w:numId="36">
    <w:abstractNumId w:val="31"/>
  </w:num>
  <w:num w:numId="37">
    <w:abstractNumId w:val="26"/>
  </w:num>
  <w:num w:numId="38">
    <w:abstractNumId w:val="28"/>
  </w:num>
  <w:num w:numId="39">
    <w:abstractNumId w:val="5"/>
  </w:num>
  <w:num w:numId="40">
    <w:abstractNumId w:val="40"/>
  </w:num>
  <w:num w:numId="41">
    <w:abstractNumId w:val="38"/>
  </w:num>
  <w:num w:numId="42">
    <w:abstractNumId w:val="37"/>
  </w:num>
  <w:num w:numId="43">
    <w:abstractNumId w:val="2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4CFC"/>
    <w:rsid w:val="00001C13"/>
    <w:rsid w:val="00001D1D"/>
    <w:rsid w:val="000026FE"/>
    <w:rsid w:val="0000306E"/>
    <w:rsid w:val="00006FCB"/>
    <w:rsid w:val="00014B36"/>
    <w:rsid w:val="00015BC1"/>
    <w:rsid w:val="00017243"/>
    <w:rsid w:val="00023B24"/>
    <w:rsid w:val="00027C1E"/>
    <w:rsid w:val="00032E2B"/>
    <w:rsid w:val="00035D6A"/>
    <w:rsid w:val="00036CDA"/>
    <w:rsid w:val="000378C3"/>
    <w:rsid w:val="00037CAC"/>
    <w:rsid w:val="00041ADD"/>
    <w:rsid w:val="00042EA6"/>
    <w:rsid w:val="00043C3A"/>
    <w:rsid w:val="00052DD3"/>
    <w:rsid w:val="00056E53"/>
    <w:rsid w:val="000600A1"/>
    <w:rsid w:val="000617E2"/>
    <w:rsid w:val="0006241E"/>
    <w:rsid w:val="0006244D"/>
    <w:rsid w:val="00062E74"/>
    <w:rsid w:val="000705CA"/>
    <w:rsid w:val="0007123E"/>
    <w:rsid w:val="00073FAD"/>
    <w:rsid w:val="000760DC"/>
    <w:rsid w:val="000801A4"/>
    <w:rsid w:val="0008253F"/>
    <w:rsid w:val="00083449"/>
    <w:rsid w:val="00086C5F"/>
    <w:rsid w:val="00086D5D"/>
    <w:rsid w:val="000905E7"/>
    <w:rsid w:val="000934CB"/>
    <w:rsid w:val="00093F32"/>
    <w:rsid w:val="00095F6E"/>
    <w:rsid w:val="00097BAB"/>
    <w:rsid w:val="000A00A9"/>
    <w:rsid w:val="000A67A9"/>
    <w:rsid w:val="000B3206"/>
    <w:rsid w:val="000B35E5"/>
    <w:rsid w:val="000B746D"/>
    <w:rsid w:val="000C3B68"/>
    <w:rsid w:val="000D1451"/>
    <w:rsid w:val="000D1482"/>
    <w:rsid w:val="000D14BF"/>
    <w:rsid w:val="000D35D1"/>
    <w:rsid w:val="000D42F3"/>
    <w:rsid w:val="000E0620"/>
    <w:rsid w:val="000E1E56"/>
    <w:rsid w:val="000E2121"/>
    <w:rsid w:val="000F27F9"/>
    <w:rsid w:val="000F2CA8"/>
    <w:rsid w:val="000F4C50"/>
    <w:rsid w:val="000F7511"/>
    <w:rsid w:val="00101E4D"/>
    <w:rsid w:val="00106A26"/>
    <w:rsid w:val="0011110E"/>
    <w:rsid w:val="00112A1F"/>
    <w:rsid w:val="00112AF8"/>
    <w:rsid w:val="00112CF4"/>
    <w:rsid w:val="0011407D"/>
    <w:rsid w:val="00120441"/>
    <w:rsid w:val="00124118"/>
    <w:rsid w:val="00124828"/>
    <w:rsid w:val="001268E5"/>
    <w:rsid w:val="001304CB"/>
    <w:rsid w:val="001311D0"/>
    <w:rsid w:val="0014378C"/>
    <w:rsid w:val="001444B2"/>
    <w:rsid w:val="00146376"/>
    <w:rsid w:val="00146DEF"/>
    <w:rsid w:val="00147EEC"/>
    <w:rsid w:val="00150328"/>
    <w:rsid w:val="00151BDE"/>
    <w:rsid w:val="0015553C"/>
    <w:rsid w:val="00161421"/>
    <w:rsid w:val="00165CBB"/>
    <w:rsid w:val="00166918"/>
    <w:rsid w:val="00172205"/>
    <w:rsid w:val="001729C8"/>
    <w:rsid w:val="0017546D"/>
    <w:rsid w:val="00176728"/>
    <w:rsid w:val="00176FD2"/>
    <w:rsid w:val="00180810"/>
    <w:rsid w:val="00180E38"/>
    <w:rsid w:val="00182068"/>
    <w:rsid w:val="00183E62"/>
    <w:rsid w:val="001860B4"/>
    <w:rsid w:val="00186CAB"/>
    <w:rsid w:val="00192E63"/>
    <w:rsid w:val="001935CA"/>
    <w:rsid w:val="001978AC"/>
    <w:rsid w:val="001A0F4E"/>
    <w:rsid w:val="001A513C"/>
    <w:rsid w:val="001B08FE"/>
    <w:rsid w:val="001B16FF"/>
    <w:rsid w:val="001C3737"/>
    <w:rsid w:val="001D0828"/>
    <w:rsid w:val="001D0A03"/>
    <w:rsid w:val="001D2D92"/>
    <w:rsid w:val="001D4FC4"/>
    <w:rsid w:val="001D76A6"/>
    <w:rsid w:val="001D7DB2"/>
    <w:rsid w:val="001E1CEC"/>
    <w:rsid w:val="001E5578"/>
    <w:rsid w:val="001F01C3"/>
    <w:rsid w:val="001F41F4"/>
    <w:rsid w:val="001F5548"/>
    <w:rsid w:val="001F5977"/>
    <w:rsid w:val="001F63AD"/>
    <w:rsid w:val="001F7276"/>
    <w:rsid w:val="002007C9"/>
    <w:rsid w:val="002019D0"/>
    <w:rsid w:val="00213064"/>
    <w:rsid w:val="0022419A"/>
    <w:rsid w:val="00233372"/>
    <w:rsid w:val="002342A3"/>
    <w:rsid w:val="002344A7"/>
    <w:rsid w:val="00240471"/>
    <w:rsid w:val="00241056"/>
    <w:rsid w:val="00242261"/>
    <w:rsid w:val="00247017"/>
    <w:rsid w:val="0025348F"/>
    <w:rsid w:val="00253792"/>
    <w:rsid w:val="00253E4A"/>
    <w:rsid w:val="00257E7C"/>
    <w:rsid w:val="00261DBC"/>
    <w:rsid w:val="002624D5"/>
    <w:rsid w:val="00271B63"/>
    <w:rsid w:val="00274997"/>
    <w:rsid w:val="00276C3D"/>
    <w:rsid w:val="0028120C"/>
    <w:rsid w:val="002819E8"/>
    <w:rsid w:val="00284F68"/>
    <w:rsid w:val="00285085"/>
    <w:rsid w:val="00290FED"/>
    <w:rsid w:val="002A1A51"/>
    <w:rsid w:val="002A4193"/>
    <w:rsid w:val="002A5A75"/>
    <w:rsid w:val="002A7EE5"/>
    <w:rsid w:val="002B045C"/>
    <w:rsid w:val="002B4937"/>
    <w:rsid w:val="002C15FE"/>
    <w:rsid w:val="002C1B21"/>
    <w:rsid w:val="002C1B9E"/>
    <w:rsid w:val="002C2048"/>
    <w:rsid w:val="002C2772"/>
    <w:rsid w:val="002C2BDF"/>
    <w:rsid w:val="002D067E"/>
    <w:rsid w:val="002D4A1A"/>
    <w:rsid w:val="002D7E65"/>
    <w:rsid w:val="002D7F74"/>
    <w:rsid w:val="002E2CE6"/>
    <w:rsid w:val="002E496B"/>
    <w:rsid w:val="002F4503"/>
    <w:rsid w:val="002F6B26"/>
    <w:rsid w:val="002F6D3A"/>
    <w:rsid w:val="002F7793"/>
    <w:rsid w:val="00300AF4"/>
    <w:rsid w:val="00307D8A"/>
    <w:rsid w:val="00313725"/>
    <w:rsid w:val="00322529"/>
    <w:rsid w:val="00325B26"/>
    <w:rsid w:val="003309D4"/>
    <w:rsid w:val="00334F4B"/>
    <w:rsid w:val="00335559"/>
    <w:rsid w:val="003361A4"/>
    <w:rsid w:val="00336FBF"/>
    <w:rsid w:val="0034130C"/>
    <w:rsid w:val="003425D2"/>
    <w:rsid w:val="003428FA"/>
    <w:rsid w:val="00344E80"/>
    <w:rsid w:val="00353598"/>
    <w:rsid w:val="00357647"/>
    <w:rsid w:val="00360FCC"/>
    <w:rsid w:val="00362D21"/>
    <w:rsid w:val="00364604"/>
    <w:rsid w:val="00372BE9"/>
    <w:rsid w:val="003760D3"/>
    <w:rsid w:val="00376CC5"/>
    <w:rsid w:val="00377190"/>
    <w:rsid w:val="003839F8"/>
    <w:rsid w:val="00385076"/>
    <w:rsid w:val="00387275"/>
    <w:rsid w:val="0039066C"/>
    <w:rsid w:val="003906AC"/>
    <w:rsid w:val="00390F13"/>
    <w:rsid w:val="003A004E"/>
    <w:rsid w:val="003A08FA"/>
    <w:rsid w:val="003A3884"/>
    <w:rsid w:val="003A4F96"/>
    <w:rsid w:val="003A5659"/>
    <w:rsid w:val="003B1852"/>
    <w:rsid w:val="003B1F08"/>
    <w:rsid w:val="003B59BA"/>
    <w:rsid w:val="003B5A4A"/>
    <w:rsid w:val="003B5D12"/>
    <w:rsid w:val="003C1052"/>
    <w:rsid w:val="003C1317"/>
    <w:rsid w:val="003C18B3"/>
    <w:rsid w:val="003C2134"/>
    <w:rsid w:val="003C38B8"/>
    <w:rsid w:val="003D478A"/>
    <w:rsid w:val="003E0EB4"/>
    <w:rsid w:val="003E1D14"/>
    <w:rsid w:val="003E6B7F"/>
    <w:rsid w:val="003E6C1C"/>
    <w:rsid w:val="003F4EBD"/>
    <w:rsid w:val="004000B1"/>
    <w:rsid w:val="00411A8A"/>
    <w:rsid w:val="0041256B"/>
    <w:rsid w:val="0041467A"/>
    <w:rsid w:val="00417C1E"/>
    <w:rsid w:val="00417C3D"/>
    <w:rsid w:val="004203C7"/>
    <w:rsid w:val="00420806"/>
    <w:rsid w:val="00421867"/>
    <w:rsid w:val="00421A19"/>
    <w:rsid w:val="00423D68"/>
    <w:rsid w:val="00424222"/>
    <w:rsid w:val="004246FF"/>
    <w:rsid w:val="00424A64"/>
    <w:rsid w:val="004316C8"/>
    <w:rsid w:val="00432CF7"/>
    <w:rsid w:val="00433D02"/>
    <w:rsid w:val="004366B0"/>
    <w:rsid w:val="004370C8"/>
    <w:rsid w:val="00437306"/>
    <w:rsid w:val="004413B9"/>
    <w:rsid w:val="00444CDA"/>
    <w:rsid w:val="00445F91"/>
    <w:rsid w:val="00452EBC"/>
    <w:rsid w:val="004548DF"/>
    <w:rsid w:val="0046235D"/>
    <w:rsid w:val="00466261"/>
    <w:rsid w:val="004702FE"/>
    <w:rsid w:val="004709D5"/>
    <w:rsid w:val="00471DA8"/>
    <w:rsid w:val="00473492"/>
    <w:rsid w:val="00476DE9"/>
    <w:rsid w:val="00481935"/>
    <w:rsid w:val="00481E16"/>
    <w:rsid w:val="00483108"/>
    <w:rsid w:val="00483E14"/>
    <w:rsid w:val="0049017A"/>
    <w:rsid w:val="004918D2"/>
    <w:rsid w:val="004A4BAD"/>
    <w:rsid w:val="004B24FE"/>
    <w:rsid w:val="004B36F5"/>
    <w:rsid w:val="004B395E"/>
    <w:rsid w:val="004B6638"/>
    <w:rsid w:val="004B675E"/>
    <w:rsid w:val="004C023F"/>
    <w:rsid w:val="004C29D3"/>
    <w:rsid w:val="004C2D0E"/>
    <w:rsid w:val="004C6367"/>
    <w:rsid w:val="004C74F5"/>
    <w:rsid w:val="004D1289"/>
    <w:rsid w:val="004D3BFC"/>
    <w:rsid w:val="004D5300"/>
    <w:rsid w:val="004D7DF7"/>
    <w:rsid w:val="004E134D"/>
    <w:rsid w:val="004E6B74"/>
    <w:rsid w:val="004F111B"/>
    <w:rsid w:val="004F2465"/>
    <w:rsid w:val="004F4070"/>
    <w:rsid w:val="004F44D6"/>
    <w:rsid w:val="004F6EB8"/>
    <w:rsid w:val="004F7734"/>
    <w:rsid w:val="00504586"/>
    <w:rsid w:val="005102C4"/>
    <w:rsid w:val="00510AAE"/>
    <w:rsid w:val="0051107C"/>
    <w:rsid w:val="005111E9"/>
    <w:rsid w:val="00515270"/>
    <w:rsid w:val="00520F0C"/>
    <w:rsid w:val="005223AD"/>
    <w:rsid w:val="005234DF"/>
    <w:rsid w:val="00523C61"/>
    <w:rsid w:val="00527BDD"/>
    <w:rsid w:val="00531D21"/>
    <w:rsid w:val="00532025"/>
    <w:rsid w:val="00532E70"/>
    <w:rsid w:val="00533641"/>
    <w:rsid w:val="00533AB4"/>
    <w:rsid w:val="00533E6D"/>
    <w:rsid w:val="005379A8"/>
    <w:rsid w:val="00540C8B"/>
    <w:rsid w:val="00541F52"/>
    <w:rsid w:val="005449C3"/>
    <w:rsid w:val="005455F2"/>
    <w:rsid w:val="00546A41"/>
    <w:rsid w:val="005476A5"/>
    <w:rsid w:val="00550523"/>
    <w:rsid w:val="00552118"/>
    <w:rsid w:val="00560517"/>
    <w:rsid w:val="005638C9"/>
    <w:rsid w:val="00563C8F"/>
    <w:rsid w:val="00570FDC"/>
    <w:rsid w:val="00575C79"/>
    <w:rsid w:val="00577BFD"/>
    <w:rsid w:val="005836BD"/>
    <w:rsid w:val="00584B83"/>
    <w:rsid w:val="00587017"/>
    <w:rsid w:val="00590D3F"/>
    <w:rsid w:val="005926E9"/>
    <w:rsid w:val="00597B8F"/>
    <w:rsid w:val="005A0140"/>
    <w:rsid w:val="005A50F4"/>
    <w:rsid w:val="005B386B"/>
    <w:rsid w:val="005B38DF"/>
    <w:rsid w:val="005B4112"/>
    <w:rsid w:val="005B62C8"/>
    <w:rsid w:val="005B7D49"/>
    <w:rsid w:val="005C188C"/>
    <w:rsid w:val="005C3CD1"/>
    <w:rsid w:val="005C47AE"/>
    <w:rsid w:val="005D002E"/>
    <w:rsid w:val="005D01D3"/>
    <w:rsid w:val="005D1030"/>
    <w:rsid w:val="005D75ED"/>
    <w:rsid w:val="005E36D5"/>
    <w:rsid w:val="005E4A9F"/>
    <w:rsid w:val="005E4ADB"/>
    <w:rsid w:val="005E7C24"/>
    <w:rsid w:val="005F10C3"/>
    <w:rsid w:val="005F4C6F"/>
    <w:rsid w:val="005F5419"/>
    <w:rsid w:val="005F7F38"/>
    <w:rsid w:val="006019F1"/>
    <w:rsid w:val="006035B9"/>
    <w:rsid w:val="00604C39"/>
    <w:rsid w:val="0060661C"/>
    <w:rsid w:val="00612147"/>
    <w:rsid w:val="006139BC"/>
    <w:rsid w:val="00614E70"/>
    <w:rsid w:val="00615441"/>
    <w:rsid w:val="00621319"/>
    <w:rsid w:val="00624D80"/>
    <w:rsid w:val="006303A4"/>
    <w:rsid w:val="00632D32"/>
    <w:rsid w:val="006412F2"/>
    <w:rsid w:val="00641834"/>
    <w:rsid w:val="00647A14"/>
    <w:rsid w:val="006500A5"/>
    <w:rsid w:val="00650B60"/>
    <w:rsid w:val="006538E1"/>
    <w:rsid w:val="006554B3"/>
    <w:rsid w:val="006559E1"/>
    <w:rsid w:val="00657019"/>
    <w:rsid w:val="0065786A"/>
    <w:rsid w:val="00663E5C"/>
    <w:rsid w:val="006641DE"/>
    <w:rsid w:val="0066779D"/>
    <w:rsid w:val="00672D5E"/>
    <w:rsid w:val="00673602"/>
    <w:rsid w:val="00684605"/>
    <w:rsid w:val="00685D2C"/>
    <w:rsid w:val="0068638E"/>
    <w:rsid w:val="0068691F"/>
    <w:rsid w:val="00687389"/>
    <w:rsid w:val="00690043"/>
    <w:rsid w:val="006924BA"/>
    <w:rsid w:val="00695AB1"/>
    <w:rsid w:val="006A3EDC"/>
    <w:rsid w:val="006A59C1"/>
    <w:rsid w:val="006A7F20"/>
    <w:rsid w:val="006B041A"/>
    <w:rsid w:val="006B093E"/>
    <w:rsid w:val="006B12B4"/>
    <w:rsid w:val="006D1AE7"/>
    <w:rsid w:val="006E1689"/>
    <w:rsid w:val="006E1A0D"/>
    <w:rsid w:val="006E2222"/>
    <w:rsid w:val="006F1086"/>
    <w:rsid w:val="006F6554"/>
    <w:rsid w:val="006F6921"/>
    <w:rsid w:val="00701CA6"/>
    <w:rsid w:val="00707865"/>
    <w:rsid w:val="00715023"/>
    <w:rsid w:val="00716354"/>
    <w:rsid w:val="0071675B"/>
    <w:rsid w:val="007179BB"/>
    <w:rsid w:val="00717CC8"/>
    <w:rsid w:val="0072070C"/>
    <w:rsid w:val="00720C91"/>
    <w:rsid w:val="00721949"/>
    <w:rsid w:val="00724C96"/>
    <w:rsid w:val="00725430"/>
    <w:rsid w:val="007273A6"/>
    <w:rsid w:val="00733D7B"/>
    <w:rsid w:val="0073610B"/>
    <w:rsid w:val="00736745"/>
    <w:rsid w:val="0074429B"/>
    <w:rsid w:val="007468DB"/>
    <w:rsid w:val="00747393"/>
    <w:rsid w:val="00754390"/>
    <w:rsid w:val="007543DE"/>
    <w:rsid w:val="00754500"/>
    <w:rsid w:val="00754EA6"/>
    <w:rsid w:val="00763B56"/>
    <w:rsid w:val="00773BC1"/>
    <w:rsid w:val="007776C0"/>
    <w:rsid w:val="00777DA1"/>
    <w:rsid w:val="00783095"/>
    <w:rsid w:val="00786077"/>
    <w:rsid w:val="00793813"/>
    <w:rsid w:val="007A1082"/>
    <w:rsid w:val="007A4410"/>
    <w:rsid w:val="007A6020"/>
    <w:rsid w:val="007B3E6D"/>
    <w:rsid w:val="007B4717"/>
    <w:rsid w:val="007B5352"/>
    <w:rsid w:val="007C32C8"/>
    <w:rsid w:val="007C498D"/>
    <w:rsid w:val="007C5C64"/>
    <w:rsid w:val="007C6D5B"/>
    <w:rsid w:val="007D07B9"/>
    <w:rsid w:val="007D086D"/>
    <w:rsid w:val="007D3E3A"/>
    <w:rsid w:val="007E016C"/>
    <w:rsid w:val="007E071B"/>
    <w:rsid w:val="007E52EE"/>
    <w:rsid w:val="007F0081"/>
    <w:rsid w:val="007F2E41"/>
    <w:rsid w:val="007F408C"/>
    <w:rsid w:val="007F6A56"/>
    <w:rsid w:val="00807D24"/>
    <w:rsid w:val="00807EBB"/>
    <w:rsid w:val="00814C8A"/>
    <w:rsid w:val="00814F9B"/>
    <w:rsid w:val="00817A3E"/>
    <w:rsid w:val="008221A2"/>
    <w:rsid w:val="00823967"/>
    <w:rsid w:val="008254CC"/>
    <w:rsid w:val="00825E2D"/>
    <w:rsid w:val="00826D65"/>
    <w:rsid w:val="00826E1B"/>
    <w:rsid w:val="00831348"/>
    <w:rsid w:val="00834AA2"/>
    <w:rsid w:val="008378E1"/>
    <w:rsid w:val="00841FFA"/>
    <w:rsid w:val="00852693"/>
    <w:rsid w:val="00854CEA"/>
    <w:rsid w:val="0086090C"/>
    <w:rsid w:val="00863AA8"/>
    <w:rsid w:val="00863DE0"/>
    <w:rsid w:val="008654D9"/>
    <w:rsid w:val="00865DC3"/>
    <w:rsid w:val="00866E1E"/>
    <w:rsid w:val="00870E4A"/>
    <w:rsid w:val="00874D72"/>
    <w:rsid w:val="008757B2"/>
    <w:rsid w:val="00876B71"/>
    <w:rsid w:val="00886C52"/>
    <w:rsid w:val="008924BE"/>
    <w:rsid w:val="008A0794"/>
    <w:rsid w:val="008A1824"/>
    <w:rsid w:val="008A4819"/>
    <w:rsid w:val="008A5AB3"/>
    <w:rsid w:val="008B0ECD"/>
    <w:rsid w:val="008B19AC"/>
    <w:rsid w:val="008B344B"/>
    <w:rsid w:val="008B7284"/>
    <w:rsid w:val="008C1DC0"/>
    <w:rsid w:val="008C47A7"/>
    <w:rsid w:val="008D304A"/>
    <w:rsid w:val="008D3840"/>
    <w:rsid w:val="008D3D71"/>
    <w:rsid w:val="008D6E2A"/>
    <w:rsid w:val="008E2ABB"/>
    <w:rsid w:val="008E7EB2"/>
    <w:rsid w:val="008F3130"/>
    <w:rsid w:val="008F4727"/>
    <w:rsid w:val="00903C86"/>
    <w:rsid w:val="00912370"/>
    <w:rsid w:val="00912800"/>
    <w:rsid w:val="00913E35"/>
    <w:rsid w:val="009171C5"/>
    <w:rsid w:val="009176E5"/>
    <w:rsid w:val="00924886"/>
    <w:rsid w:val="00930141"/>
    <w:rsid w:val="00933B96"/>
    <w:rsid w:val="00934443"/>
    <w:rsid w:val="00945A3E"/>
    <w:rsid w:val="00947020"/>
    <w:rsid w:val="009541AD"/>
    <w:rsid w:val="00964E8B"/>
    <w:rsid w:val="009676EF"/>
    <w:rsid w:val="00967EF3"/>
    <w:rsid w:val="00970655"/>
    <w:rsid w:val="009720C2"/>
    <w:rsid w:val="00972B62"/>
    <w:rsid w:val="00972F87"/>
    <w:rsid w:val="00982F05"/>
    <w:rsid w:val="0098471B"/>
    <w:rsid w:val="00986FD6"/>
    <w:rsid w:val="00987B3C"/>
    <w:rsid w:val="00991E6B"/>
    <w:rsid w:val="0099466B"/>
    <w:rsid w:val="0099483A"/>
    <w:rsid w:val="00994B67"/>
    <w:rsid w:val="009953FF"/>
    <w:rsid w:val="00996825"/>
    <w:rsid w:val="009A1273"/>
    <w:rsid w:val="009A5ED6"/>
    <w:rsid w:val="009B0DD0"/>
    <w:rsid w:val="009B3B95"/>
    <w:rsid w:val="009B5669"/>
    <w:rsid w:val="009C0462"/>
    <w:rsid w:val="009C3E95"/>
    <w:rsid w:val="009C465F"/>
    <w:rsid w:val="009C4861"/>
    <w:rsid w:val="009C5A59"/>
    <w:rsid w:val="009D1B66"/>
    <w:rsid w:val="009D2370"/>
    <w:rsid w:val="009D40E0"/>
    <w:rsid w:val="009D603E"/>
    <w:rsid w:val="009D6180"/>
    <w:rsid w:val="009E43E4"/>
    <w:rsid w:val="009E6B7D"/>
    <w:rsid w:val="009E7339"/>
    <w:rsid w:val="009F289E"/>
    <w:rsid w:val="009F4E72"/>
    <w:rsid w:val="00A05A6E"/>
    <w:rsid w:val="00A06B14"/>
    <w:rsid w:val="00A1226C"/>
    <w:rsid w:val="00A1668A"/>
    <w:rsid w:val="00A169EB"/>
    <w:rsid w:val="00A23938"/>
    <w:rsid w:val="00A24555"/>
    <w:rsid w:val="00A2466E"/>
    <w:rsid w:val="00A27AB0"/>
    <w:rsid w:val="00A35D4A"/>
    <w:rsid w:val="00A37CEA"/>
    <w:rsid w:val="00A45832"/>
    <w:rsid w:val="00A47AF8"/>
    <w:rsid w:val="00A500F6"/>
    <w:rsid w:val="00A55810"/>
    <w:rsid w:val="00A57BE1"/>
    <w:rsid w:val="00A61090"/>
    <w:rsid w:val="00A6280B"/>
    <w:rsid w:val="00A63163"/>
    <w:rsid w:val="00A67B04"/>
    <w:rsid w:val="00A70B8C"/>
    <w:rsid w:val="00A70D8B"/>
    <w:rsid w:val="00A7581D"/>
    <w:rsid w:val="00A75AC3"/>
    <w:rsid w:val="00A77167"/>
    <w:rsid w:val="00A845B8"/>
    <w:rsid w:val="00A859E0"/>
    <w:rsid w:val="00A9196A"/>
    <w:rsid w:val="00A976BC"/>
    <w:rsid w:val="00AA018E"/>
    <w:rsid w:val="00AA02E2"/>
    <w:rsid w:val="00AA5D54"/>
    <w:rsid w:val="00AA6D4C"/>
    <w:rsid w:val="00AB6D10"/>
    <w:rsid w:val="00AC071B"/>
    <w:rsid w:val="00AC357B"/>
    <w:rsid w:val="00AC3755"/>
    <w:rsid w:val="00AC4775"/>
    <w:rsid w:val="00AC4FB8"/>
    <w:rsid w:val="00AC515A"/>
    <w:rsid w:val="00AC5EE6"/>
    <w:rsid w:val="00AD0A45"/>
    <w:rsid w:val="00AD0D63"/>
    <w:rsid w:val="00AD57C3"/>
    <w:rsid w:val="00AD7A2F"/>
    <w:rsid w:val="00AE321D"/>
    <w:rsid w:val="00AE343C"/>
    <w:rsid w:val="00AE573E"/>
    <w:rsid w:val="00AE6C0B"/>
    <w:rsid w:val="00AF1C1A"/>
    <w:rsid w:val="00AF2806"/>
    <w:rsid w:val="00AF64C3"/>
    <w:rsid w:val="00B113AA"/>
    <w:rsid w:val="00B15B9C"/>
    <w:rsid w:val="00B21E31"/>
    <w:rsid w:val="00B22C1D"/>
    <w:rsid w:val="00B2482A"/>
    <w:rsid w:val="00B266DA"/>
    <w:rsid w:val="00B27B9E"/>
    <w:rsid w:val="00B364CA"/>
    <w:rsid w:val="00B468F3"/>
    <w:rsid w:val="00B46B8C"/>
    <w:rsid w:val="00B47540"/>
    <w:rsid w:val="00B477A0"/>
    <w:rsid w:val="00B52FC6"/>
    <w:rsid w:val="00B55306"/>
    <w:rsid w:val="00B56BA8"/>
    <w:rsid w:val="00B571F9"/>
    <w:rsid w:val="00B60B07"/>
    <w:rsid w:val="00B62647"/>
    <w:rsid w:val="00B652B6"/>
    <w:rsid w:val="00B67CD3"/>
    <w:rsid w:val="00B7213F"/>
    <w:rsid w:val="00B83677"/>
    <w:rsid w:val="00BA04B8"/>
    <w:rsid w:val="00BA24E5"/>
    <w:rsid w:val="00BA2CD6"/>
    <w:rsid w:val="00BA492F"/>
    <w:rsid w:val="00BA566E"/>
    <w:rsid w:val="00BB113C"/>
    <w:rsid w:val="00BB1CF2"/>
    <w:rsid w:val="00BB1CF5"/>
    <w:rsid w:val="00BB3075"/>
    <w:rsid w:val="00BB5198"/>
    <w:rsid w:val="00BB7E69"/>
    <w:rsid w:val="00BC1AF5"/>
    <w:rsid w:val="00BC387C"/>
    <w:rsid w:val="00BC4D51"/>
    <w:rsid w:val="00BD5555"/>
    <w:rsid w:val="00BD7D1E"/>
    <w:rsid w:val="00BE106F"/>
    <w:rsid w:val="00BE16AC"/>
    <w:rsid w:val="00BE1809"/>
    <w:rsid w:val="00BE6162"/>
    <w:rsid w:val="00BF20CE"/>
    <w:rsid w:val="00BF5CBC"/>
    <w:rsid w:val="00BF6857"/>
    <w:rsid w:val="00BF7697"/>
    <w:rsid w:val="00C001B9"/>
    <w:rsid w:val="00C02E20"/>
    <w:rsid w:val="00C062EF"/>
    <w:rsid w:val="00C06673"/>
    <w:rsid w:val="00C13D05"/>
    <w:rsid w:val="00C15AEB"/>
    <w:rsid w:val="00C16D42"/>
    <w:rsid w:val="00C20D54"/>
    <w:rsid w:val="00C26957"/>
    <w:rsid w:val="00C32577"/>
    <w:rsid w:val="00C35F32"/>
    <w:rsid w:val="00C40483"/>
    <w:rsid w:val="00C4129E"/>
    <w:rsid w:val="00C41B0F"/>
    <w:rsid w:val="00C44971"/>
    <w:rsid w:val="00C45205"/>
    <w:rsid w:val="00C47451"/>
    <w:rsid w:val="00C542C9"/>
    <w:rsid w:val="00C5659F"/>
    <w:rsid w:val="00C56984"/>
    <w:rsid w:val="00C5780F"/>
    <w:rsid w:val="00C61382"/>
    <w:rsid w:val="00C64347"/>
    <w:rsid w:val="00C6486A"/>
    <w:rsid w:val="00C6523A"/>
    <w:rsid w:val="00C667D6"/>
    <w:rsid w:val="00C66C19"/>
    <w:rsid w:val="00C7341A"/>
    <w:rsid w:val="00C746D1"/>
    <w:rsid w:val="00C747E8"/>
    <w:rsid w:val="00C77465"/>
    <w:rsid w:val="00C81D88"/>
    <w:rsid w:val="00C820E6"/>
    <w:rsid w:val="00C839E3"/>
    <w:rsid w:val="00C86471"/>
    <w:rsid w:val="00C86DE6"/>
    <w:rsid w:val="00C87893"/>
    <w:rsid w:val="00C9029C"/>
    <w:rsid w:val="00C92FA8"/>
    <w:rsid w:val="00C950F2"/>
    <w:rsid w:val="00C9517B"/>
    <w:rsid w:val="00C95566"/>
    <w:rsid w:val="00C96A09"/>
    <w:rsid w:val="00CA4FB5"/>
    <w:rsid w:val="00CC1333"/>
    <w:rsid w:val="00CC39CA"/>
    <w:rsid w:val="00CC55E5"/>
    <w:rsid w:val="00CC5B36"/>
    <w:rsid w:val="00CC5C23"/>
    <w:rsid w:val="00CC7DEE"/>
    <w:rsid w:val="00CD07F7"/>
    <w:rsid w:val="00CD089F"/>
    <w:rsid w:val="00CD4BFE"/>
    <w:rsid w:val="00CD6073"/>
    <w:rsid w:val="00CD722F"/>
    <w:rsid w:val="00CD7823"/>
    <w:rsid w:val="00CE4FAF"/>
    <w:rsid w:val="00CE5E70"/>
    <w:rsid w:val="00CE684D"/>
    <w:rsid w:val="00CE7869"/>
    <w:rsid w:val="00CF3879"/>
    <w:rsid w:val="00CF6960"/>
    <w:rsid w:val="00D04CFC"/>
    <w:rsid w:val="00D06B39"/>
    <w:rsid w:val="00D07EA8"/>
    <w:rsid w:val="00D10F6B"/>
    <w:rsid w:val="00D13922"/>
    <w:rsid w:val="00D14780"/>
    <w:rsid w:val="00D16EB3"/>
    <w:rsid w:val="00D25551"/>
    <w:rsid w:val="00D327AB"/>
    <w:rsid w:val="00D3399D"/>
    <w:rsid w:val="00D40076"/>
    <w:rsid w:val="00D40633"/>
    <w:rsid w:val="00D41291"/>
    <w:rsid w:val="00D43273"/>
    <w:rsid w:val="00D44450"/>
    <w:rsid w:val="00D44C84"/>
    <w:rsid w:val="00D45880"/>
    <w:rsid w:val="00D45C9E"/>
    <w:rsid w:val="00D51A8B"/>
    <w:rsid w:val="00D57D97"/>
    <w:rsid w:val="00D6455C"/>
    <w:rsid w:val="00D6617C"/>
    <w:rsid w:val="00D73C47"/>
    <w:rsid w:val="00D74B9B"/>
    <w:rsid w:val="00D7504F"/>
    <w:rsid w:val="00D763A3"/>
    <w:rsid w:val="00D77118"/>
    <w:rsid w:val="00D77523"/>
    <w:rsid w:val="00D77697"/>
    <w:rsid w:val="00D80A4E"/>
    <w:rsid w:val="00D82DB4"/>
    <w:rsid w:val="00D9467C"/>
    <w:rsid w:val="00D979C5"/>
    <w:rsid w:val="00DA02B6"/>
    <w:rsid w:val="00DA1519"/>
    <w:rsid w:val="00DA2BA7"/>
    <w:rsid w:val="00DA3A93"/>
    <w:rsid w:val="00DB4804"/>
    <w:rsid w:val="00DC15A6"/>
    <w:rsid w:val="00DC2F5A"/>
    <w:rsid w:val="00DC7264"/>
    <w:rsid w:val="00DC7ADE"/>
    <w:rsid w:val="00DC7BCC"/>
    <w:rsid w:val="00DD2D6C"/>
    <w:rsid w:val="00DD5CCC"/>
    <w:rsid w:val="00DE03BB"/>
    <w:rsid w:val="00DE28EC"/>
    <w:rsid w:val="00DE3A0E"/>
    <w:rsid w:val="00DE7FC7"/>
    <w:rsid w:val="00DF2B77"/>
    <w:rsid w:val="00DF6F82"/>
    <w:rsid w:val="00E00172"/>
    <w:rsid w:val="00E006D3"/>
    <w:rsid w:val="00E1420A"/>
    <w:rsid w:val="00E21DAB"/>
    <w:rsid w:val="00E26CE7"/>
    <w:rsid w:val="00E27ADF"/>
    <w:rsid w:val="00E31392"/>
    <w:rsid w:val="00E33066"/>
    <w:rsid w:val="00E43A58"/>
    <w:rsid w:val="00E44346"/>
    <w:rsid w:val="00E44CAB"/>
    <w:rsid w:val="00E4604B"/>
    <w:rsid w:val="00E4655A"/>
    <w:rsid w:val="00E500F3"/>
    <w:rsid w:val="00E508AF"/>
    <w:rsid w:val="00E50A55"/>
    <w:rsid w:val="00E51B82"/>
    <w:rsid w:val="00E54079"/>
    <w:rsid w:val="00E55A50"/>
    <w:rsid w:val="00E62B53"/>
    <w:rsid w:val="00E65E52"/>
    <w:rsid w:val="00E679F5"/>
    <w:rsid w:val="00E67B0B"/>
    <w:rsid w:val="00E67BA6"/>
    <w:rsid w:val="00E7156D"/>
    <w:rsid w:val="00E75746"/>
    <w:rsid w:val="00E757A1"/>
    <w:rsid w:val="00E762DE"/>
    <w:rsid w:val="00E776FF"/>
    <w:rsid w:val="00E87F06"/>
    <w:rsid w:val="00EA0C78"/>
    <w:rsid w:val="00EA0ECF"/>
    <w:rsid w:val="00EA35E9"/>
    <w:rsid w:val="00EA3684"/>
    <w:rsid w:val="00EA3D85"/>
    <w:rsid w:val="00EA6947"/>
    <w:rsid w:val="00EA6B16"/>
    <w:rsid w:val="00EB117B"/>
    <w:rsid w:val="00EB25BB"/>
    <w:rsid w:val="00EB25DE"/>
    <w:rsid w:val="00EB43EC"/>
    <w:rsid w:val="00EB5254"/>
    <w:rsid w:val="00EC240E"/>
    <w:rsid w:val="00EC5E2D"/>
    <w:rsid w:val="00EC6541"/>
    <w:rsid w:val="00ED0E62"/>
    <w:rsid w:val="00EE0206"/>
    <w:rsid w:val="00EE0D3C"/>
    <w:rsid w:val="00EE50F2"/>
    <w:rsid w:val="00EF08DC"/>
    <w:rsid w:val="00EF6F3B"/>
    <w:rsid w:val="00F053D6"/>
    <w:rsid w:val="00F10EAA"/>
    <w:rsid w:val="00F10EB9"/>
    <w:rsid w:val="00F13E14"/>
    <w:rsid w:val="00F1641C"/>
    <w:rsid w:val="00F16954"/>
    <w:rsid w:val="00F214FD"/>
    <w:rsid w:val="00F21F5F"/>
    <w:rsid w:val="00F221D1"/>
    <w:rsid w:val="00F23058"/>
    <w:rsid w:val="00F26AED"/>
    <w:rsid w:val="00F27E0F"/>
    <w:rsid w:val="00F30796"/>
    <w:rsid w:val="00F32146"/>
    <w:rsid w:val="00F36C57"/>
    <w:rsid w:val="00F3725C"/>
    <w:rsid w:val="00F4196D"/>
    <w:rsid w:val="00F41A7E"/>
    <w:rsid w:val="00F431E2"/>
    <w:rsid w:val="00F436D6"/>
    <w:rsid w:val="00F45192"/>
    <w:rsid w:val="00F47415"/>
    <w:rsid w:val="00F5042B"/>
    <w:rsid w:val="00F52B2D"/>
    <w:rsid w:val="00F530CF"/>
    <w:rsid w:val="00F60245"/>
    <w:rsid w:val="00F60812"/>
    <w:rsid w:val="00F71312"/>
    <w:rsid w:val="00F71D69"/>
    <w:rsid w:val="00F73537"/>
    <w:rsid w:val="00F74D6E"/>
    <w:rsid w:val="00F75625"/>
    <w:rsid w:val="00F80643"/>
    <w:rsid w:val="00F8274A"/>
    <w:rsid w:val="00F87449"/>
    <w:rsid w:val="00F93EEC"/>
    <w:rsid w:val="00F94D33"/>
    <w:rsid w:val="00F96439"/>
    <w:rsid w:val="00F96733"/>
    <w:rsid w:val="00FA1789"/>
    <w:rsid w:val="00FA1F1D"/>
    <w:rsid w:val="00FA31A5"/>
    <w:rsid w:val="00FA70AE"/>
    <w:rsid w:val="00FB2CA3"/>
    <w:rsid w:val="00FB3978"/>
    <w:rsid w:val="00FB741D"/>
    <w:rsid w:val="00FB77DD"/>
    <w:rsid w:val="00FB78D1"/>
    <w:rsid w:val="00FC04EA"/>
    <w:rsid w:val="00FC330E"/>
    <w:rsid w:val="00FC4865"/>
    <w:rsid w:val="00FC4F41"/>
    <w:rsid w:val="00FC53EE"/>
    <w:rsid w:val="00FC6B95"/>
    <w:rsid w:val="00FC7A38"/>
    <w:rsid w:val="00FD7E06"/>
    <w:rsid w:val="00FE10D8"/>
    <w:rsid w:val="00FE1582"/>
    <w:rsid w:val="00FE34E4"/>
    <w:rsid w:val="00FF0CF7"/>
    <w:rsid w:val="00FF35D1"/>
    <w:rsid w:val="00FF73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0378C3"/>
    <w:pPr>
      <w:suppressAutoHyphens/>
      <w:spacing w:after="200" w:line="276" w:lineRule="auto"/>
    </w:pPr>
    <w:rPr>
      <w:rFonts w:cs="Calibri"/>
      <w:sz w:val="22"/>
      <w:szCs w:val="22"/>
      <w:lang w:eastAsia="ar-SA"/>
    </w:rPr>
  </w:style>
  <w:style w:type="paragraph" w:styleId="1">
    <w:name w:val="heading 1"/>
    <w:basedOn w:val="a"/>
    <w:next w:val="a"/>
    <w:link w:val="10"/>
    <w:uiPriority w:val="99"/>
    <w:qFormat/>
    <w:rsid w:val="00C5780F"/>
    <w:pPr>
      <w:keepNext/>
      <w:keepLines/>
      <w:numPr>
        <w:numId w:val="1"/>
      </w:numPr>
      <w:spacing w:before="480" w:after="0"/>
      <w:outlineLvl w:val="0"/>
    </w:pPr>
    <w:rPr>
      <w:rFonts w:ascii="Cambria" w:hAnsi="Cambria" w:cs="Cambria"/>
      <w:b/>
      <w:bCs/>
      <w:color w:val="365F91"/>
      <w:sz w:val="28"/>
      <w:szCs w:val="28"/>
      <w:lang/>
    </w:rPr>
  </w:style>
  <w:style w:type="paragraph" w:styleId="2">
    <w:name w:val="heading 2"/>
    <w:basedOn w:val="a"/>
    <w:next w:val="a"/>
    <w:link w:val="20"/>
    <w:uiPriority w:val="99"/>
    <w:qFormat/>
    <w:rsid w:val="00C5780F"/>
    <w:pPr>
      <w:keepNext/>
      <w:keepLines/>
      <w:numPr>
        <w:ilvl w:val="1"/>
        <w:numId w:val="1"/>
      </w:numPr>
      <w:spacing w:before="200" w:after="0"/>
      <w:outlineLvl w:val="1"/>
    </w:pPr>
    <w:rPr>
      <w:rFonts w:ascii="Cambria" w:hAnsi="Cambria" w:cs="Cambria"/>
      <w:b/>
      <w:bCs/>
      <w:color w:val="4F81BD"/>
      <w:sz w:val="26"/>
      <w:szCs w:val="26"/>
      <w:lang/>
    </w:rPr>
  </w:style>
  <w:style w:type="paragraph" w:styleId="3">
    <w:name w:val="heading 3"/>
    <w:basedOn w:val="a"/>
    <w:next w:val="a"/>
    <w:link w:val="30"/>
    <w:uiPriority w:val="99"/>
    <w:qFormat/>
    <w:rsid w:val="00172205"/>
    <w:pPr>
      <w:keepNext/>
      <w:keepLines/>
      <w:spacing w:before="200" w:after="0"/>
      <w:outlineLvl w:val="2"/>
    </w:pPr>
    <w:rPr>
      <w:rFonts w:ascii="Cambria" w:hAnsi="Cambria" w:cs="Cambria"/>
      <w:b/>
      <w:bCs/>
      <w:color w:val="4F81BD"/>
      <w:sz w:val="20"/>
      <w:szCs w:val="20"/>
      <w:lang/>
    </w:rPr>
  </w:style>
  <w:style w:type="paragraph" w:styleId="5">
    <w:name w:val="heading 5"/>
    <w:basedOn w:val="a"/>
    <w:next w:val="a"/>
    <w:link w:val="50"/>
    <w:uiPriority w:val="99"/>
    <w:qFormat/>
    <w:locked/>
    <w:rsid w:val="00C6486A"/>
    <w:pPr>
      <w:keepNext/>
      <w:keepLines/>
      <w:spacing w:before="200" w:after="0"/>
      <w:outlineLvl w:val="4"/>
    </w:pPr>
    <w:rPr>
      <w:rFonts w:ascii="Cambria" w:hAnsi="Cambria" w:cs="Times New Roman"/>
      <w:color w:val="243F60"/>
      <w:sz w:val="20"/>
      <w:szCs w:val="20"/>
      <w:lang/>
    </w:rPr>
  </w:style>
  <w:style w:type="paragraph" w:styleId="6">
    <w:name w:val="heading 6"/>
    <w:basedOn w:val="a"/>
    <w:next w:val="a"/>
    <w:link w:val="60"/>
    <w:uiPriority w:val="99"/>
    <w:qFormat/>
    <w:locked/>
    <w:rsid w:val="00C6486A"/>
    <w:pPr>
      <w:keepNext/>
      <w:keepLines/>
      <w:spacing w:before="200" w:after="0"/>
      <w:outlineLvl w:val="5"/>
    </w:pPr>
    <w:rPr>
      <w:rFonts w:ascii="Cambria" w:hAnsi="Cambria" w:cs="Times New Roman"/>
      <w:i/>
      <w:iCs/>
      <w:color w:val="243F60"/>
      <w:sz w:val="20"/>
      <w:szCs w:val="20"/>
      <w:lang/>
    </w:rPr>
  </w:style>
  <w:style w:type="paragraph" w:styleId="7">
    <w:name w:val="heading 7"/>
    <w:basedOn w:val="a"/>
    <w:next w:val="a"/>
    <w:link w:val="70"/>
    <w:uiPriority w:val="99"/>
    <w:qFormat/>
    <w:locked/>
    <w:rsid w:val="00C6486A"/>
    <w:pPr>
      <w:keepNext/>
      <w:keepLines/>
      <w:spacing w:before="200" w:after="0"/>
      <w:outlineLvl w:val="6"/>
    </w:pPr>
    <w:rPr>
      <w:rFonts w:ascii="Cambria" w:hAnsi="Cambria" w:cs="Times New Roman"/>
      <w:i/>
      <w:iCs/>
      <w:color w:val="404040"/>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5780F"/>
    <w:rPr>
      <w:rFonts w:ascii="Cambria" w:hAnsi="Cambria" w:cs="Cambria"/>
      <w:b/>
      <w:bCs/>
      <w:color w:val="365F91"/>
      <w:sz w:val="28"/>
      <w:szCs w:val="28"/>
      <w:lang w:eastAsia="ar-SA" w:bidi="ar-SA"/>
    </w:rPr>
  </w:style>
  <w:style w:type="character" w:customStyle="1" w:styleId="20">
    <w:name w:val="Заголовок 2 Знак"/>
    <w:link w:val="2"/>
    <w:uiPriority w:val="99"/>
    <w:locked/>
    <w:rsid w:val="00C5780F"/>
    <w:rPr>
      <w:rFonts w:ascii="Cambria" w:hAnsi="Cambria" w:cs="Cambria"/>
      <w:b/>
      <w:bCs/>
      <w:color w:val="4F81BD"/>
      <w:sz w:val="26"/>
      <w:szCs w:val="26"/>
      <w:lang w:eastAsia="ar-SA" w:bidi="ar-SA"/>
    </w:rPr>
  </w:style>
  <w:style w:type="character" w:customStyle="1" w:styleId="30">
    <w:name w:val="Заголовок 3 Знак"/>
    <w:link w:val="3"/>
    <w:uiPriority w:val="99"/>
    <w:semiHidden/>
    <w:locked/>
    <w:rsid w:val="00172205"/>
    <w:rPr>
      <w:rFonts w:ascii="Cambria" w:hAnsi="Cambria" w:cs="Cambria"/>
      <w:b/>
      <w:bCs/>
      <w:color w:val="4F81BD"/>
      <w:lang w:eastAsia="ar-SA" w:bidi="ar-SA"/>
    </w:rPr>
  </w:style>
  <w:style w:type="character" w:customStyle="1" w:styleId="50">
    <w:name w:val="Заголовок 5 Знак"/>
    <w:link w:val="5"/>
    <w:uiPriority w:val="99"/>
    <w:semiHidden/>
    <w:locked/>
    <w:rsid w:val="00C6486A"/>
    <w:rPr>
      <w:rFonts w:ascii="Cambria" w:hAnsi="Cambria" w:cs="Times New Roman"/>
      <w:color w:val="243F60"/>
      <w:lang w:eastAsia="ar-SA" w:bidi="ar-SA"/>
    </w:rPr>
  </w:style>
  <w:style w:type="character" w:customStyle="1" w:styleId="60">
    <w:name w:val="Заголовок 6 Знак"/>
    <w:link w:val="6"/>
    <w:uiPriority w:val="99"/>
    <w:semiHidden/>
    <w:locked/>
    <w:rsid w:val="00C6486A"/>
    <w:rPr>
      <w:rFonts w:ascii="Cambria" w:hAnsi="Cambria" w:cs="Times New Roman"/>
      <w:i/>
      <w:iCs/>
      <w:color w:val="243F60"/>
      <w:lang w:eastAsia="ar-SA" w:bidi="ar-SA"/>
    </w:rPr>
  </w:style>
  <w:style w:type="character" w:customStyle="1" w:styleId="70">
    <w:name w:val="Заголовок 7 Знак"/>
    <w:link w:val="7"/>
    <w:uiPriority w:val="99"/>
    <w:semiHidden/>
    <w:locked/>
    <w:rsid w:val="00C6486A"/>
    <w:rPr>
      <w:rFonts w:ascii="Cambria" w:hAnsi="Cambria" w:cs="Times New Roman"/>
      <w:i/>
      <w:iCs/>
      <w:color w:val="404040"/>
      <w:lang w:eastAsia="ar-SA" w:bidi="ar-SA"/>
    </w:rPr>
  </w:style>
  <w:style w:type="character" w:styleId="a3">
    <w:name w:val="Strong"/>
    <w:uiPriority w:val="99"/>
    <w:qFormat/>
    <w:rsid w:val="00D04CFC"/>
    <w:rPr>
      <w:rFonts w:cs="Times New Roman"/>
      <w:b/>
      <w:bCs/>
    </w:rPr>
  </w:style>
  <w:style w:type="character" w:customStyle="1" w:styleId="a4">
    <w:name w:val="Символ сноски"/>
    <w:uiPriority w:val="99"/>
    <w:rsid w:val="00C5780F"/>
    <w:rPr>
      <w:rFonts w:cs="Times New Roman"/>
      <w:vertAlign w:val="superscript"/>
    </w:rPr>
  </w:style>
  <w:style w:type="paragraph" w:styleId="a5">
    <w:name w:val="footnote text"/>
    <w:basedOn w:val="a"/>
    <w:link w:val="a6"/>
    <w:uiPriority w:val="99"/>
    <w:semiHidden/>
    <w:rsid w:val="00C5780F"/>
    <w:pPr>
      <w:spacing w:after="0" w:line="240" w:lineRule="auto"/>
    </w:pPr>
    <w:rPr>
      <w:rFonts w:ascii="Times New Roman" w:hAnsi="Times New Roman" w:cs="Times New Roman"/>
      <w:sz w:val="20"/>
      <w:szCs w:val="20"/>
      <w:lang/>
    </w:rPr>
  </w:style>
  <w:style w:type="character" w:customStyle="1" w:styleId="a6">
    <w:name w:val="Текст сноски Знак"/>
    <w:link w:val="a5"/>
    <w:uiPriority w:val="99"/>
    <w:locked/>
    <w:rsid w:val="00C5780F"/>
    <w:rPr>
      <w:rFonts w:ascii="Times New Roman" w:hAnsi="Times New Roman" w:cs="Times New Roman"/>
      <w:sz w:val="20"/>
      <w:szCs w:val="20"/>
      <w:lang w:eastAsia="ar-SA" w:bidi="ar-SA"/>
    </w:rPr>
  </w:style>
  <w:style w:type="paragraph" w:styleId="a7">
    <w:name w:val="TOC Heading"/>
    <w:basedOn w:val="1"/>
    <w:next w:val="a"/>
    <w:uiPriority w:val="99"/>
    <w:qFormat/>
    <w:rsid w:val="00C5780F"/>
    <w:pPr>
      <w:numPr>
        <w:numId w:val="0"/>
      </w:numPr>
    </w:pPr>
  </w:style>
  <w:style w:type="paragraph" w:styleId="11">
    <w:name w:val="toc 1"/>
    <w:basedOn w:val="a"/>
    <w:next w:val="a"/>
    <w:autoRedefine/>
    <w:uiPriority w:val="99"/>
    <w:rsid w:val="00C5780F"/>
  </w:style>
  <w:style w:type="paragraph" w:styleId="21">
    <w:name w:val="toc 2"/>
    <w:basedOn w:val="a"/>
    <w:next w:val="a"/>
    <w:autoRedefine/>
    <w:uiPriority w:val="99"/>
    <w:rsid w:val="00C5780F"/>
    <w:pPr>
      <w:ind w:left="220"/>
    </w:pPr>
  </w:style>
  <w:style w:type="paragraph" w:styleId="a8">
    <w:name w:val="header"/>
    <w:basedOn w:val="a"/>
    <w:link w:val="a9"/>
    <w:uiPriority w:val="99"/>
    <w:rsid w:val="00F73537"/>
    <w:pPr>
      <w:tabs>
        <w:tab w:val="center" w:pos="4677"/>
        <w:tab w:val="right" w:pos="9355"/>
      </w:tabs>
      <w:spacing w:after="0" w:line="240" w:lineRule="auto"/>
    </w:pPr>
    <w:rPr>
      <w:sz w:val="20"/>
      <w:szCs w:val="20"/>
      <w:lang/>
    </w:rPr>
  </w:style>
  <w:style w:type="character" w:customStyle="1" w:styleId="a9">
    <w:name w:val="Верхний колонтитул Знак"/>
    <w:link w:val="a8"/>
    <w:uiPriority w:val="99"/>
    <w:locked/>
    <w:rsid w:val="00F73537"/>
    <w:rPr>
      <w:rFonts w:ascii="Calibri" w:hAnsi="Calibri" w:cs="Calibri"/>
      <w:lang w:eastAsia="ar-SA" w:bidi="ar-SA"/>
    </w:rPr>
  </w:style>
  <w:style w:type="paragraph" w:styleId="aa">
    <w:name w:val="footer"/>
    <w:basedOn w:val="a"/>
    <w:link w:val="ab"/>
    <w:uiPriority w:val="99"/>
    <w:rsid w:val="00F73537"/>
    <w:pPr>
      <w:tabs>
        <w:tab w:val="center" w:pos="4677"/>
        <w:tab w:val="right" w:pos="9355"/>
      </w:tabs>
      <w:spacing w:after="0" w:line="240" w:lineRule="auto"/>
    </w:pPr>
    <w:rPr>
      <w:sz w:val="20"/>
      <w:szCs w:val="20"/>
      <w:lang/>
    </w:rPr>
  </w:style>
  <w:style w:type="character" w:customStyle="1" w:styleId="ab">
    <w:name w:val="Нижний колонтитул Знак"/>
    <w:link w:val="aa"/>
    <w:uiPriority w:val="99"/>
    <w:locked/>
    <w:rsid w:val="00F73537"/>
    <w:rPr>
      <w:rFonts w:ascii="Calibri" w:hAnsi="Calibri" w:cs="Calibri"/>
      <w:lang w:eastAsia="ar-SA" w:bidi="ar-SA"/>
    </w:rPr>
  </w:style>
  <w:style w:type="character" w:styleId="ac">
    <w:name w:val="footnote reference"/>
    <w:uiPriority w:val="99"/>
    <w:semiHidden/>
    <w:rsid w:val="006924BA"/>
    <w:rPr>
      <w:rFonts w:cs="Times New Roman"/>
      <w:vertAlign w:val="superscript"/>
    </w:rPr>
  </w:style>
  <w:style w:type="paragraph" w:styleId="ad">
    <w:name w:val="List Paragraph"/>
    <w:basedOn w:val="a"/>
    <w:uiPriority w:val="99"/>
    <w:qFormat/>
    <w:rsid w:val="00552118"/>
    <w:pPr>
      <w:ind w:left="720"/>
    </w:pPr>
  </w:style>
  <w:style w:type="character" w:customStyle="1" w:styleId="22">
    <w:name w:val="Основной текст 2 Знак"/>
    <w:link w:val="23"/>
    <w:uiPriority w:val="99"/>
    <w:locked/>
    <w:rsid w:val="00DE28EC"/>
    <w:rPr>
      <w:rFonts w:cs="Times New Roman"/>
      <w:sz w:val="24"/>
      <w:szCs w:val="24"/>
      <w:lang w:eastAsia="ru-RU"/>
    </w:rPr>
  </w:style>
  <w:style w:type="paragraph" w:styleId="23">
    <w:name w:val="Body Text 2"/>
    <w:basedOn w:val="a"/>
    <w:link w:val="22"/>
    <w:uiPriority w:val="99"/>
    <w:rsid w:val="00DE28EC"/>
    <w:pPr>
      <w:suppressAutoHyphens w:val="0"/>
      <w:spacing w:after="120" w:line="480" w:lineRule="auto"/>
    </w:pPr>
    <w:rPr>
      <w:rFonts w:cs="Times New Roman"/>
      <w:sz w:val="24"/>
      <w:szCs w:val="24"/>
      <w:lang w:eastAsia="ru-RU"/>
    </w:rPr>
  </w:style>
  <w:style w:type="character" w:customStyle="1" w:styleId="BodyText2Char1">
    <w:name w:val="Body Text 2 Char1"/>
    <w:uiPriority w:val="99"/>
    <w:semiHidden/>
    <w:locked/>
    <w:rsid w:val="00721949"/>
    <w:rPr>
      <w:rFonts w:cs="Times New Roman"/>
      <w:lang w:eastAsia="ar-SA" w:bidi="ar-SA"/>
    </w:rPr>
  </w:style>
  <w:style w:type="character" w:customStyle="1" w:styleId="210">
    <w:name w:val="Основной текст 2 Знак1"/>
    <w:uiPriority w:val="99"/>
    <w:semiHidden/>
    <w:rsid w:val="00DE28EC"/>
    <w:rPr>
      <w:rFonts w:ascii="Calibri" w:hAnsi="Calibri" w:cs="Calibri"/>
      <w:lang w:eastAsia="ar-SA" w:bidi="ar-SA"/>
    </w:rPr>
  </w:style>
  <w:style w:type="character" w:customStyle="1" w:styleId="31">
    <w:name w:val="Основной текст с отступом 3 Знак"/>
    <w:link w:val="32"/>
    <w:uiPriority w:val="99"/>
    <w:locked/>
    <w:rsid w:val="00DE28EC"/>
    <w:rPr>
      <w:rFonts w:cs="Times New Roman"/>
      <w:sz w:val="16"/>
      <w:szCs w:val="16"/>
      <w:lang w:eastAsia="ru-RU"/>
    </w:rPr>
  </w:style>
  <w:style w:type="paragraph" w:styleId="32">
    <w:name w:val="Body Text Indent 3"/>
    <w:basedOn w:val="a"/>
    <w:link w:val="31"/>
    <w:uiPriority w:val="99"/>
    <w:rsid w:val="00DE28EC"/>
    <w:pPr>
      <w:suppressAutoHyphens w:val="0"/>
      <w:spacing w:after="120" w:line="240" w:lineRule="auto"/>
      <w:ind w:left="283"/>
    </w:pPr>
    <w:rPr>
      <w:rFonts w:cs="Times New Roman"/>
      <w:sz w:val="16"/>
      <w:szCs w:val="16"/>
      <w:lang w:eastAsia="ru-RU"/>
    </w:rPr>
  </w:style>
  <w:style w:type="character" w:customStyle="1" w:styleId="BodyTextIndent3Char1">
    <w:name w:val="Body Text Indent 3 Char1"/>
    <w:uiPriority w:val="99"/>
    <w:semiHidden/>
    <w:locked/>
    <w:rsid w:val="00721949"/>
    <w:rPr>
      <w:rFonts w:cs="Times New Roman"/>
      <w:sz w:val="16"/>
      <w:szCs w:val="16"/>
      <w:lang w:eastAsia="ar-SA" w:bidi="ar-SA"/>
    </w:rPr>
  </w:style>
  <w:style w:type="character" w:customStyle="1" w:styleId="310">
    <w:name w:val="Основной текст с отступом 3 Знак1"/>
    <w:uiPriority w:val="99"/>
    <w:semiHidden/>
    <w:rsid w:val="00DE28EC"/>
    <w:rPr>
      <w:rFonts w:ascii="Calibri" w:hAnsi="Calibri" w:cs="Calibri"/>
      <w:sz w:val="16"/>
      <w:szCs w:val="16"/>
      <w:lang w:eastAsia="ar-SA" w:bidi="ar-SA"/>
    </w:rPr>
  </w:style>
  <w:style w:type="paragraph" w:styleId="ae">
    <w:name w:val="Body Text"/>
    <w:basedOn w:val="a"/>
    <w:link w:val="af"/>
    <w:uiPriority w:val="99"/>
    <w:rsid w:val="004F6EB8"/>
    <w:pPr>
      <w:spacing w:after="120"/>
    </w:pPr>
    <w:rPr>
      <w:sz w:val="20"/>
      <w:szCs w:val="20"/>
      <w:lang/>
    </w:rPr>
  </w:style>
  <w:style w:type="character" w:customStyle="1" w:styleId="af">
    <w:name w:val="Основной текст Знак"/>
    <w:link w:val="ae"/>
    <w:uiPriority w:val="99"/>
    <w:locked/>
    <w:rsid w:val="004F6EB8"/>
    <w:rPr>
      <w:rFonts w:ascii="Calibri" w:hAnsi="Calibri" w:cs="Calibri"/>
      <w:lang w:eastAsia="ar-SA" w:bidi="ar-SA"/>
    </w:rPr>
  </w:style>
  <w:style w:type="paragraph" w:styleId="af0">
    <w:name w:val="Body Text Indent"/>
    <w:basedOn w:val="a"/>
    <w:link w:val="af1"/>
    <w:uiPriority w:val="99"/>
    <w:rsid w:val="000D1482"/>
    <w:pPr>
      <w:spacing w:after="120"/>
      <w:ind w:left="283"/>
    </w:pPr>
    <w:rPr>
      <w:sz w:val="20"/>
      <w:szCs w:val="20"/>
      <w:lang/>
    </w:rPr>
  </w:style>
  <w:style w:type="character" w:customStyle="1" w:styleId="af1">
    <w:name w:val="Основной текст с отступом Знак"/>
    <w:link w:val="af0"/>
    <w:uiPriority w:val="99"/>
    <w:locked/>
    <w:rsid w:val="000D1482"/>
    <w:rPr>
      <w:rFonts w:ascii="Calibri" w:hAnsi="Calibri" w:cs="Calibri"/>
      <w:lang w:eastAsia="ar-SA" w:bidi="ar-SA"/>
    </w:rPr>
  </w:style>
  <w:style w:type="table" w:styleId="af2">
    <w:name w:val="Table Grid"/>
    <w:basedOn w:val="a1"/>
    <w:uiPriority w:val="99"/>
    <w:rsid w:val="0041467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rsid w:val="00BA24E5"/>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customStyle="1" w:styleId="af4">
    <w:name w:val="Знак Знак"/>
    <w:uiPriority w:val="99"/>
    <w:rsid w:val="00C32577"/>
    <w:rPr>
      <w:rFonts w:cs="Times New Roman"/>
      <w:sz w:val="24"/>
      <w:szCs w:val="24"/>
    </w:rPr>
  </w:style>
  <w:style w:type="character" w:styleId="af5">
    <w:name w:val="page number"/>
    <w:uiPriority w:val="99"/>
    <w:rsid w:val="008B0ECD"/>
    <w:rPr>
      <w:rFonts w:cs="Times New Roman"/>
    </w:rPr>
  </w:style>
  <w:style w:type="table" w:customStyle="1" w:styleId="12">
    <w:name w:val="Сетка таблицы1"/>
    <w:uiPriority w:val="99"/>
    <w:rsid w:val="008B0EC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uiPriority w:val="99"/>
    <w:rsid w:val="006412F2"/>
    <w:rPr>
      <w:rFonts w:cs="Times New Roman"/>
      <w:color w:val="0000FF"/>
      <w:u w:val="single"/>
    </w:rPr>
  </w:style>
  <w:style w:type="table" w:customStyle="1" w:styleId="24">
    <w:name w:val="Сетка таблицы2"/>
    <w:uiPriority w:val="99"/>
    <w:rsid w:val="00D73C47"/>
    <w:rPr>
      <w:rFonts w:eastAsia="MS Minch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Balloon Text"/>
    <w:basedOn w:val="a"/>
    <w:link w:val="af8"/>
    <w:uiPriority w:val="99"/>
    <w:semiHidden/>
    <w:rsid w:val="007C6D5B"/>
    <w:pPr>
      <w:spacing w:after="0" w:line="240" w:lineRule="auto"/>
    </w:pPr>
    <w:rPr>
      <w:rFonts w:ascii="Tahoma" w:hAnsi="Tahoma" w:cs="Tahoma"/>
      <w:sz w:val="16"/>
      <w:szCs w:val="16"/>
      <w:lang/>
    </w:rPr>
  </w:style>
  <w:style w:type="character" w:customStyle="1" w:styleId="af8">
    <w:name w:val="Текст выноски Знак"/>
    <w:link w:val="af7"/>
    <w:uiPriority w:val="99"/>
    <w:semiHidden/>
    <w:locked/>
    <w:rsid w:val="007C6D5B"/>
    <w:rPr>
      <w:rFonts w:ascii="Tahoma" w:hAnsi="Tahoma" w:cs="Tahoma"/>
      <w:sz w:val="16"/>
      <w:szCs w:val="16"/>
      <w:lang w:eastAsia="ar-SA" w:bidi="ar-SA"/>
    </w:rPr>
  </w:style>
  <w:style w:type="table" w:customStyle="1" w:styleId="33">
    <w:name w:val="Сетка таблицы3"/>
    <w:uiPriority w:val="99"/>
    <w:rsid w:val="00F16954"/>
    <w:rPr>
      <w:rFonts w:eastAsia="MS Minch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toc 3"/>
    <w:basedOn w:val="a"/>
    <w:next w:val="a"/>
    <w:autoRedefine/>
    <w:uiPriority w:val="99"/>
    <w:locked/>
    <w:rsid w:val="00276C3D"/>
    <w:pPr>
      <w:spacing w:after="100"/>
      <w:ind w:left="440"/>
    </w:pPr>
  </w:style>
  <w:style w:type="paragraph" w:styleId="4">
    <w:name w:val="toc 4"/>
    <w:basedOn w:val="a"/>
    <w:next w:val="a"/>
    <w:autoRedefine/>
    <w:uiPriority w:val="99"/>
    <w:locked/>
    <w:rsid w:val="00276C3D"/>
    <w:pPr>
      <w:suppressAutoHyphens w:val="0"/>
      <w:spacing w:after="100"/>
      <w:ind w:left="660"/>
    </w:pPr>
    <w:rPr>
      <w:rFonts w:eastAsia="Times New Roman" w:cs="Times New Roman"/>
      <w:lang w:eastAsia="ru-RU"/>
    </w:rPr>
  </w:style>
  <w:style w:type="paragraph" w:styleId="51">
    <w:name w:val="toc 5"/>
    <w:basedOn w:val="a"/>
    <w:next w:val="a"/>
    <w:autoRedefine/>
    <w:uiPriority w:val="99"/>
    <w:locked/>
    <w:rsid w:val="00276C3D"/>
    <w:pPr>
      <w:suppressAutoHyphens w:val="0"/>
      <w:spacing w:after="100"/>
      <w:ind w:left="880"/>
    </w:pPr>
    <w:rPr>
      <w:rFonts w:eastAsia="Times New Roman" w:cs="Times New Roman"/>
      <w:lang w:eastAsia="ru-RU"/>
    </w:rPr>
  </w:style>
  <w:style w:type="paragraph" w:styleId="61">
    <w:name w:val="toc 6"/>
    <w:basedOn w:val="a"/>
    <w:next w:val="a"/>
    <w:autoRedefine/>
    <w:uiPriority w:val="99"/>
    <w:locked/>
    <w:rsid w:val="00276C3D"/>
    <w:pPr>
      <w:suppressAutoHyphens w:val="0"/>
      <w:spacing w:after="100"/>
      <w:ind w:left="1100"/>
    </w:pPr>
    <w:rPr>
      <w:rFonts w:eastAsia="Times New Roman" w:cs="Times New Roman"/>
      <w:lang w:eastAsia="ru-RU"/>
    </w:rPr>
  </w:style>
  <w:style w:type="paragraph" w:styleId="71">
    <w:name w:val="toc 7"/>
    <w:basedOn w:val="a"/>
    <w:next w:val="a"/>
    <w:autoRedefine/>
    <w:uiPriority w:val="99"/>
    <w:locked/>
    <w:rsid w:val="00276C3D"/>
    <w:pPr>
      <w:suppressAutoHyphens w:val="0"/>
      <w:spacing w:after="100"/>
      <w:ind w:left="1320"/>
    </w:pPr>
    <w:rPr>
      <w:rFonts w:eastAsia="Times New Roman" w:cs="Times New Roman"/>
      <w:lang w:eastAsia="ru-RU"/>
    </w:rPr>
  </w:style>
  <w:style w:type="paragraph" w:styleId="8">
    <w:name w:val="toc 8"/>
    <w:basedOn w:val="a"/>
    <w:next w:val="a"/>
    <w:autoRedefine/>
    <w:uiPriority w:val="99"/>
    <w:locked/>
    <w:rsid w:val="00276C3D"/>
    <w:pPr>
      <w:suppressAutoHyphens w:val="0"/>
      <w:spacing w:after="100"/>
      <w:ind w:left="1540"/>
    </w:pPr>
    <w:rPr>
      <w:rFonts w:eastAsia="Times New Roman" w:cs="Times New Roman"/>
      <w:lang w:eastAsia="ru-RU"/>
    </w:rPr>
  </w:style>
  <w:style w:type="paragraph" w:styleId="9">
    <w:name w:val="toc 9"/>
    <w:basedOn w:val="a"/>
    <w:next w:val="a"/>
    <w:autoRedefine/>
    <w:uiPriority w:val="99"/>
    <w:locked/>
    <w:rsid w:val="00276C3D"/>
    <w:pPr>
      <w:suppressAutoHyphens w:val="0"/>
      <w:spacing w:after="100"/>
      <w:ind w:left="1760"/>
    </w:pPr>
    <w:rPr>
      <w:rFonts w:eastAsia="Times New Roman" w:cs="Times New Roman"/>
      <w:lang w:eastAsia="ru-RU"/>
    </w:rPr>
  </w:style>
  <w:style w:type="table" w:customStyle="1" w:styleId="40">
    <w:name w:val="Сетка таблицы4"/>
    <w:uiPriority w:val="99"/>
    <w:rsid w:val="00632D32"/>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uiPriority w:val="99"/>
    <w:rsid w:val="00C4129E"/>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uiPriority w:val="99"/>
    <w:rsid w:val="00006FCB"/>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uiPriority w:val="99"/>
    <w:rsid w:val="00DA02B6"/>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0">
    <w:name w:val="Сетка таблицы8"/>
    <w:uiPriority w:val="99"/>
    <w:rsid w:val="004C023F"/>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0">
    <w:name w:val="Сетка таблицы9"/>
    <w:uiPriority w:val="99"/>
    <w:rsid w:val="004C023F"/>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uiPriority w:val="99"/>
    <w:rsid w:val="005B4112"/>
    <w:rPr>
      <w:rFonts w:eastAsia="MS Minch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
    <w:uiPriority w:val="99"/>
    <w:rsid w:val="005B4112"/>
    <w:rPr>
      <w:rFonts w:eastAsia="MS Minch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1"/>
    <w:uiPriority w:val="99"/>
    <w:rsid w:val="005B4112"/>
    <w:rPr>
      <w:rFonts w:eastAsia="MS Mincho"/>
      <w:lang w:eastAsia="ja-JP"/>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uiPriority w:val="99"/>
    <w:rsid w:val="005B41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endnote text"/>
    <w:basedOn w:val="a"/>
    <w:link w:val="afa"/>
    <w:uiPriority w:val="99"/>
    <w:semiHidden/>
    <w:rsid w:val="008C1DC0"/>
    <w:pPr>
      <w:spacing w:after="0" w:line="240" w:lineRule="auto"/>
    </w:pPr>
    <w:rPr>
      <w:sz w:val="20"/>
      <w:szCs w:val="20"/>
      <w:lang/>
    </w:rPr>
  </w:style>
  <w:style w:type="character" w:customStyle="1" w:styleId="afa">
    <w:name w:val="Текст концевой сноски Знак"/>
    <w:link w:val="af9"/>
    <w:uiPriority w:val="99"/>
    <w:semiHidden/>
    <w:locked/>
    <w:rsid w:val="008C1DC0"/>
    <w:rPr>
      <w:rFonts w:cs="Calibri"/>
      <w:sz w:val="20"/>
      <w:szCs w:val="20"/>
      <w:lang w:eastAsia="ar-SA" w:bidi="ar-SA"/>
    </w:rPr>
  </w:style>
  <w:style w:type="character" w:styleId="afb">
    <w:name w:val="endnote reference"/>
    <w:uiPriority w:val="99"/>
    <w:semiHidden/>
    <w:rsid w:val="008C1DC0"/>
    <w:rPr>
      <w:rFonts w:cs="Times New Roman"/>
      <w:vertAlign w:val="superscript"/>
    </w:rPr>
  </w:style>
  <w:style w:type="paragraph" w:customStyle="1" w:styleId="Style1">
    <w:name w:val="Style1"/>
    <w:basedOn w:val="a"/>
    <w:uiPriority w:val="99"/>
    <w:rsid w:val="00E500F3"/>
    <w:pPr>
      <w:widowControl w:val="0"/>
      <w:suppressAutoHyphens w:val="0"/>
      <w:autoSpaceDE w:val="0"/>
      <w:autoSpaceDN w:val="0"/>
      <w:adjustRightInd w:val="0"/>
      <w:spacing w:after="0" w:line="269" w:lineRule="exact"/>
      <w:ind w:hanging="336"/>
    </w:pPr>
    <w:rPr>
      <w:rFonts w:ascii="Microsoft Sans Serif" w:eastAsia="Times New Roman" w:hAnsi="Microsoft Sans Serif" w:cs="Microsoft Sans Serif"/>
      <w:sz w:val="24"/>
      <w:szCs w:val="24"/>
      <w:lang w:eastAsia="ru-RU"/>
    </w:rPr>
  </w:style>
  <w:style w:type="paragraph" w:customStyle="1" w:styleId="Style2">
    <w:name w:val="Style2"/>
    <w:basedOn w:val="a"/>
    <w:uiPriority w:val="99"/>
    <w:rsid w:val="00E500F3"/>
    <w:pPr>
      <w:widowControl w:val="0"/>
      <w:suppressAutoHyphens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11">
    <w:name w:val="Font Style11"/>
    <w:uiPriority w:val="99"/>
    <w:rsid w:val="00E500F3"/>
    <w:rPr>
      <w:rFonts w:ascii="Microsoft Sans Serif" w:hAnsi="Microsoft Sans Serif" w:cs="Microsoft Sans Serif"/>
      <w:sz w:val="22"/>
      <w:szCs w:val="22"/>
    </w:rPr>
  </w:style>
  <w:style w:type="character" w:styleId="afc">
    <w:name w:val="Emphasis"/>
    <w:uiPriority w:val="99"/>
    <w:qFormat/>
    <w:locked/>
    <w:rsid w:val="00C92FA8"/>
    <w:rPr>
      <w:rFonts w:cs="Times New Roman"/>
      <w:i/>
      <w:iCs/>
    </w:rPr>
  </w:style>
  <w:style w:type="character" w:customStyle="1" w:styleId="FontStyle16">
    <w:name w:val="Font Style16"/>
    <w:uiPriority w:val="99"/>
    <w:rsid w:val="00B7213F"/>
    <w:rPr>
      <w:rFonts w:ascii="Trebuchet MS" w:hAnsi="Trebuchet MS" w:cs="Trebuchet MS"/>
      <w:b/>
      <w:bCs/>
      <w:sz w:val="20"/>
      <w:szCs w:val="20"/>
    </w:rPr>
  </w:style>
  <w:style w:type="character" w:customStyle="1" w:styleId="FontStyle17">
    <w:name w:val="Font Style17"/>
    <w:uiPriority w:val="99"/>
    <w:rsid w:val="00B7213F"/>
    <w:rPr>
      <w:rFonts w:ascii="Tahoma" w:hAnsi="Tahoma" w:cs="Tahoma"/>
      <w:sz w:val="20"/>
      <w:szCs w:val="20"/>
    </w:rPr>
  </w:style>
  <w:style w:type="character" w:customStyle="1" w:styleId="FontStyle18">
    <w:name w:val="Font Style18"/>
    <w:uiPriority w:val="99"/>
    <w:rsid w:val="00B7213F"/>
    <w:rPr>
      <w:rFonts w:ascii="Bookman Old Style" w:hAnsi="Bookman Old Style" w:cs="Bookman Old Style"/>
      <w:b/>
      <w:bCs/>
      <w:sz w:val="22"/>
      <w:szCs w:val="22"/>
    </w:rPr>
  </w:style>
  <w:style w:type="paragraph" w:customStyle="1" w:styleId="Style5">
    <w:name w:val="Style5"/>
    <w:basedOn w:val="a"/>
    <w:uiPriority w:val="99"/>
    <w:rsid w:val="00B7213F"/>
    <w:pPr>
      <w:widowControl w:val="0"/>
      <w:suppressAutoHyphens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3">
    <w:name w:val="Style3"/>
    <w:basedOn w:val="a"/>
    <w:uiPriority w:val="99"/>
    <w:rsid w:val="00B7213F"/>
    <w:pPr>
      <w:widowControl w:val="0"/>
      <w:suppressAutoHyphens w:val="0"/>
      <w:autoSpaceDE w:val="0"/>
      <w:autoSpaceDN w:val="0"/>
      <w:adjustRightInd w:val="0"/>
      <w:spacing w:after="0" w:line="280" w:lineRule="exact"/>
      <w:ind w:hanging="269"/>
    </w:pPr>
    <w:rPr>
      <w:rFonts w:ascii="Tahoma" w:eastAsia="Times New Roman" w:hAnsi="Tahoma" w:cs="Tahoma"/>
      <w:sz w:val="24"/>
      <w:szCs w:val="24"/>
      <w:lang w:eastAsia="ru-RU"/>
    </w:rPr>
  </w:style>
  <w:style w:type="paragraph" w:customStyle="1" w:styleId="Style8">
    <w:name w:val="Style8"/>
    <w:basedOn w:val="a"/>
    <w:uiPriority w:val="99"/>
    <w:rsid w:val="00B7213F"/>
    <w:pPr>
      <w:widowControl w:val="0"/>
      <w:suppressAutoHyphens w:val="0"/>
      <w:autoSpaceDE w:val="0"/>
      <w:autoSpaceDN w:val="0"/>
      <w:adjustRightInd w:val="0"/>
      <w:spacing w:after="0" w:line="281" w:lineRule="exact"/>
    </w:pPr>
    <w:rPr>
      <w:rFonts w:ascii="Tahoma" w:eastAsia="Times New Roman" w:hAnsi="Tahoma" w:cs="Tahoma"/>
      <w:sz w:val="24"/>
      <w:szCs w:val="24"/>
      <w:lang w:eastAsia="ru-RU"/>
    </w:rPr>
  </w:style>
  <w:style w:type="paragraph" w:customStyle="1" w:styleId="Style10">
    <w:name w:val="Style10"/>
    <w:basedOn w:val="a"/>
    <w:uiPriority w:val="99"/>
    <w:rsid w:val="00B7213F"/>
    <w:pPr>
      <w:widowControl w:val="0"/>
      <w:suppressAutoHyphens w:val="0"/>
      <w:autoSpaceDE w:val="0"/>
      <w:autoSpaceDN w:val="0"/>
      <w:adjustRightInd w:val="0"/>
      <w:spacing w:after="0" w:line="480" w:lineRule="exact"/>
      <w:jc w:val="both"/>
    </w:pPr>
    <w:rPr>
      <w:rFonts w:ascii="Tahoma" w:eastAsia="Times New Roman" w:hAnsi="Tahoma" w:cs="Tahoma"/>
      <w:sz w:val="24"/>
      <w:szCs w:val="24"/>
      <w:lang w:eastAsia="ru-RU"/>
    </w:rPr>
  </w:style>
  <w:style w:type="paragraph" w:customStyle="1" w:styleId="Style11">
    <w:name w:val="Style11"/>
    <w:basedOn w:val="a"/>
    <w:uiPriority w:val="99"/>
    <w:rsid w:val="00B7213F"/>
    <w:pPr>
      <w:widowControl w:val="0"/>
      <w:suppressAutoHyphens w:val="0"/>
      <w:autoSpaceDE w:val="0"/>
      <w:autoSpaceDN w:val="0"/>
      <w:adjustRightInd w:val="0"/>
      <w:spacing w:after="0" w:line="539" w:lineRule="exact"/>
    </w:pPr>
    <w:rPr>
      <w:rFonts w:ascii="Tahoma" w:eastAsia="Times New Roman" w:hAnsi="Tahoma" w:cs="Tahoma"/>
      <w:sz w:val="24"/>
      <w:szCs w:val="24"/>
      <w:lang w:eastAsia="ru-RU"/>
    </w:rPr>
  </w:style>
  <w:style w:type="character" w:customStyle="1" w:styleId="FontStyle20">
    <w:name w:val="Font Style20"/>
    <w:uiPriority w:val="99"/>
    <w:rsid w:val="00B7213F"/>
    <w:rPr>
      <w:rFonts w:ascii="Times New Roman" w:hAnsi="Times New Roman" w:cs="Times New Roman"/>
      <w:b/>
      <w:bCs/>
      <w:sz w:val="40"/>
      <w:szCs w:val="40"/>
    </w:rPr>
  </w:style>
  <w:style w:type="character" w:customStyle="1" w:styleId="FontStyle21">
    <w:name w:val="Font Style21"/>
    <w:uiPriority w:val="99"/>
    <w:rsid w:val="00B7213F"/>
    <w:rPr>
      <w:rFonts w:ascii="Times New Roman" w:hAnsi="Times New Roman" w:cs="Times New Roman"/>
      <w:b/>
      <w:bCs/>
      <w:sz w:val="40"/>
      <w:szCs w:val="40"/>
    </w:rPr>
  </w:style>
  <w:style w:type="character" w:customStyle="1" w:styleId="FontStyle22">
    <w:name w:val="Font Style22"/>
    <w:uiPriority w:val="99"/>
    <w:rsid w:val="00B7213F"/>
    <w:rPr>
      <w:rFonts w:ascii="Tahoma" w:hAnsi="Tahoma" w:cs="Tahoma"/>
      <w:b/>
      <w:bCs/>
      <w:sz w:val="18"/>
      <w:szCs w:val="18"/>
    </w:rPr>
  </w:style>
  <w:style w:type="paragraph" w:customStyle="1" w:styleId="Style6">
    <w:name w:val="Style6"/>
    <w:basedOn w:val="a"/>
    <w:uiPriority w:val="99"/>
    <w:rsid w:val="00B7213F"/>
    <w:pPr>
      <w:widowControl w:val="0"/>
      <w:suppressAutoHyphens w:val="0"/>
      <w:autoSpaceDE w:val="0"/>
      <w:autoSpaceDN w:val="0"/>
      <w:adjustRightInd w:val="0"/>
      <w:spacing w:after="0" w:line="230" w:lineRule="exact"/>
    </w:pPr>
    <w:rPr>
      <w:rFonts w:ascii="Tahoma" w:eastAsia="Times New Roman" w:hAnsi="Tahoma" w:cs="Tahoma"/>
      <w:sz w:val="24"/>
      <w:szCs w:val="24"/>
      <w:lang w:eastAsia="ru-RU"/>
    </w:rPr>
  </w:style>
  <w:style w:type="paragraph" w:customStyle="1" w:styleId="Style13">
    <w:name w:val="Style13"/>
    <w:basedOn w:val="a"/>
    <w:uiPriority w:val="99"/>
    <w:rsid w:val="00B7213F"/>
    <w:pPr>
      <w:widowControl w:val="0"/>
      <w:suppressAutoHyphens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24">
    <w:name w:val="Font Style24"/>
    <w:uiPriority w:val="99"/>
    <w:rsid w:val="00B7213F"/>
    <w:rPr>
      <w:rFonts w:ascii="Times New Roman" w:hAnsi="Times New Roman" w:cs="Times New Roman"/>
      <w:b/>
      <w:bCs/>
      <w:i/>
      <w:iCs/>
      <w:spacing w:val="30"/>
      <w:sz w:val="14"/>
      <w:szCs w:val="14"/>
    </w:rPr>
  </w:style>
  <w:style w:type="character" w:customStyle="1" w:styleId="FontStyle25">
    <w:name w:val="Font Style25"/>
    <w:uiPriority w:val="99"/>
    <w:rsid w:val="00B7213F"/>
    <w:rPr>
      <w:rFonts w:ascii="Bookman Old Style" w:hAnsi="Bookman Old Style" w:cs="Bookman Old Style"/>
      <w:spacing w:val="-30"/>
      <w:sz w:val="28"/>
      <w:szCs w:val="28"/>
    </w:rPr>
  </w:style>
  <w:style w:type="character" w:customStyle="1" w:styleId="FontStyle26">
    <w:name w:val="Font Style26"/>
    <w:uiPriority w:val="99"/>
    <w:rsid w:val="00B7213F"/>
    <w:rPr>
      <w:rFonts w:ascii="Times New Roman" w:hAnsi="Times New Roman" w:cs="Times New Roman"/>
      <w:sz w:val="18"/>
      <w:szCs w:val="18"/>
    </w:rPr>
  </w:style>
  <w:style w:type="character" w:customStyle="1" w:styleId="FontStyle27">
    <w:name w:val="Font Style27"/>
    <w:uiPriority w:val="99"/>
    <w:rsid w:val="00B7213F"/>
    <w:rPr>
      <w:rFonts w:ascii="Times New Roman" w:hAnsi="Times New Roman" w:cs="Times New Roman"/>
      <w:i/>
      <w:iCs/>
      <w:sz w:val="18"/>
      <w:szCs w:val="18"/>
    </w:rPr>
  </w:style>
  <w:style w:type="character" w:customStyle="1" w:styleId="FontStyle28">
    <w:name w:val="Font Style28"/>
    <w:uiPriority w:val="99"/>
    <w:rsid w:val="00B7213F"/>
    <w:rPr>
      <w:rFonts w:ascii="Times New Roman" w:hAnsi="Times New Roman" w:cs="Times New Roman"/>
      <w:sz w:val="24"/>
      <w:szCs w:val="24"/>
    </w:rPr>
  </w:style>
  <w:style w:type="character" w:customStyle="1" w:styleId="no-wikidata">
    <w:name w:val="no-wikidata"/>
    <w:uiPriority w:val="99"/>
    <w:rsid w:val="00C20D54"/>
    <w:rPr>
      <w:rFonts w:cs="Times New Roman"/>
    </w:rPr>
  </w:style>
  <w:style w:type="character" w:customStyle="1" w:styleId="wikidata-claim">
    <w:name w:val="wikidata-claim"/>
    <w:uiPriority w:val="99"/>
    <w:rsid w:val="00C20D54"/>
    <w:rPr>
      <w:rFonts w:cs="Times New Roman"/>
    </w:rPr>
  </w:style>
  <w:style w:type="character" w:customStyle="1" w:styleId="wikidata-snak">
    <w:name w:val="wikidata-snak"/>
    <w:uiPriority w:val="99"/>
    <w:rsid w:val="00C20D54"/>
    <w:rPr>
      <w:rFonts w:cs="Times New Roman"/>
    </w:rPr>
  </w:style>
  <w:style w:type="character" w:customStyle="1" w:styleId="bday">
    <w:name w:val="bday"/>
    <w:uiPriority w:val="99"/>
    <w:rsid w:val="00C20D54"/>
    <w:rPr>
      <w:rFonts w:cs="Times New Roman"/>
    </w:rPr>
  </w:style>
  <w:style w:type="character" w:customStyle="1" w:styleId="dday">
    <w:name w:val="dday"/>
    <w:uiPriority w:val="99"/>
    <w:rsid w:val="00C20D54"/>
    <w:rPr>
      <w:rFonts w:cs="Times New Roman"/>
    </w:rPr>
  </w:style>
  <w:style w:type="character" w:customStyle="1" w:styleId="nowrap1">
    <w:name w:val="nowrap1"/>
    <w:uiPriority w:val="99"/>
    <w:rsid w:val="00C20D54"/>
    <w:rPr>
      <w:rFonts w:cs="Times New Roman"/>
    </w:rPr>
  </w:style>
  <w:style w:type="character" w:customStyle="1" w:styleId="iw">
    <w:name w:val="iw"/>
    <w:uiPriority w:val="99"/>
    <w:rsid w:val="00C20D54"/>
    <w:rPr>
      <w:rFonts w:cs="Times New Roman"/>
    </w:rPr>
  </w:style>
  <w:style w:type="character" w:customStyle="1" w:styleId="FontStyle19">
    <w:name w:val="Font Style19"/>
    <w:uiPriority w:val="99"/>
    <w:rsid w:val="00B60B07"/>
    <w:rPr>
      <w:rFonts w:ascii="Times New Roman" w:hAnsi="Times New Roman" w:cs="Times New Roman"/>
      <w:b/>
      <w:bCs/>
      <w:sz w:val="18"/>
      <w:szCs w:val="18"/>
    </w:rPr>
  </w:style>
  <w:style w:type="character" w:customStyle="1" w:styleId="FontStyle23">
    <w:name w:val="Font Style23"/>
    <w:uiPriority w:val="99"/>
    <w:rsid w:val="00B60B07"/>
    <w:rPr>
      <w:rFonts w:ascii="Times New Roman" w:hAnsi="Times New Roman" w:cs="Times New Roman"/>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1919732">
      <w:bodyDiv w:val="1"/>
      <w:marLeft w:val="0"/>
      <w:marRight w:val="0"/>
      <w:marTop w:val="0"/>
      <w:marBottom w:val="0"/>
      <w:divBdr>
        <w:top w:val="none" w:sz="0" w:space="0" w:color="auto"/>
        <w:left w:val="none" w:sz="0" w:space="0" w:color="auto"/>
        <w:bottom w:val="none" w:sz="0" w:space="0" w:color="auto"/>
        <w:right w:val="none" w:sz="0" w:space="0" w:color="auto"/>
      </w:divBdr>
    </w:div>
    <w:div w:id="1669206778">
      <w:marLeft w:val="0"/>
      <w:marRight w:val="0"/>
      <w:marTop w:val="0"/>
      <w:marBottom w:val="0"/>
      <w:divBdr>
        <w:top w:val="none" w:sz="0" w:space="0" w:color="auto"/>
        <w:left w:val="none" w:sz="0" w:space="0" w:color="auto"/>
        <w:bottom w:val="none" w:sz="0" w:space="0" w:color="auto"/>
        <w:right w:val="none" w:sz="0" w:space="0" w:color="auto"/>
      </w:divBdr>
    </w:div>
    <w:div w:id="1669206779">
      <w:marLeft w:val="0"/>
      <w:marRight w:val="0"/>
      <w:marTop w:val="0"/>
      <w:marBottom w:val="0"/>
      <w:divBdr>
        <w:top w:val="none" w:sz="0" w:space="0" w:color="auto"/>
        <w:left w:val="none" w:sz="0" w:space="0" w:color="auto"/>
        <w:bottom w:val="none" w:sz="0" w:space="0" w:color="auto"/>
        <w:right w:val="none" w:sz="0" w:space="0" w:color="auto"/>
      </w:divBdr>
    </w:div>
    <w:div w:id="1669206780">
      <w:marLeft w:val="0"/>
      <w:marRight w:val="0"/>
      <w:marTop w:val="0"/>
      <w:marBottom w:val="0"/>
      <w:divBdr>
        <w:top w:val="none" w:sz="0" w:space="0" w:color="auto"/>
        <w:left w:val="none" w:sz="0" w:space="0" w:color="auto"/>
        <w:bottom w:val="none" w:sz="0" w:space="0" w:color="auto"/>
        <w:right w:val="none" w:sz="0" w:space="0" w:color="auto"/>
      </w:divBdr>
    </w:div>
    <w:div w:id="1669206781">
      <w:marLeft w:val="0"/>
      <w:marRight w:val="0"/>
      <w:marTop w:val="0"/>
      <w:marBottom w:val="0"/>
      <w:divBdr>
        <w:top w:val="none" w:sz="0" w:space="0" w:color="auto"/>
        <w:left w:val="none" w:sz="0" w:space="0" w:color="auto"/>
        <w:bottom w:val="none" w:sz="0" w:space="0" w:color="auto"/>
        <w:right w:val="none" w:sz="0" w:space="0" w:color="auto"/>
      </w:divBdr>
    </w:div>
    <w:div w:id="1669206783">
      <w:marLeft w:val="0"/>
      <w:marRight w:val="0"/>
      <w:marTop w:val="0"/>
      <w:marBottom w:val="0"/>
      <w:divBdr>
        <w:top w:val="none" w:sz="0" w:space="0" w:color="auto"/>
        <w:left w:val="none" w:sz="0" w:space="0" w:color="auto"/>
        <w:bottom w:val="none" w:sz="0" w:space="0" w:color="auto"/>
        <w:right w:val="none" w:sz="0" w:space="0" w:color="auto"/>
      </w:divBdr>
    </w:div>
    <w:div w:id="1669206784">
      <w:marLeft w:val="0"/>
      <w:marRight w:val="0"/>
      <w:marTop w:val="0"/>
      <w:marBottom w:val="0"/>
      <w:divBdr>
        <w:top w:val="none" w:sz="0" w:space="0" w:color="auto"/>
        <w:left w:val="none" w:sz="0" w:space="0" w:color="auto"/>
        <w:bottom w:val="none" w:sz="0" w:space="0" w:color="auto"/>
        <w:right w:val="none" w:sz="0" w:space="0" w:color="auto"/>
      </w:divBdr>
    </w:div>
    <w:div w:id="1669206786">
      <w:marLeft w:val="0"/>
      <w:marRight w:val="0"/>
      <w:marTop w:val="0"/>
      <w:marBottom w:val="0"/>
      <w:divBdr>
        <w:top w:val="none" w:sz="0" w:space="0" w:color="auto"/>
        <w:left w:val="none" w:sz="0" w:space="0" w:color="auto"/>
        <w:bottom w:val="none" w:sz="0" w:space="0" w:color="auto"/>
        <w:right w:val="none" w:sz="0" w:space="0" w:color="auto"/>
      </w:divBdr>
    </w:div>
    <w:div w:id="1669206787">
      <w:marLeft w:val="0"/>
      <w:marRight w:val="0"/>
      <w:marTop w:val="0"/>
      <w:marBottom w:val="0"/>
      <w:divBdr>
        <w:top w:val="none" w:sz="0" w:space="0" w:color="auto"/>
        <w:left w:val="none" w:sz="0" w:space="0" w:color="auto"/>
        <w:bottom w:val="none" w:sz="0" w:space="0" w:color="auto"/>
        <w:right w:val="none" w:sz="0" w:space="0" w:color="auto"/>
      </w:divBdr>
    </w:div>
    <w:div w:id="1669206789">
      <w:marLeft w:val="0"/>
      <w:marRight w:val="0"/>
      <w:marTop w:val="0"/>
      <w:marBottom w:val="0"/>
      <w:divBdr>
        <w:top w:val="none" w:sz="0" w:space="0" w:color="auto"/>
        <w:left w:val="none" w:sz="0" w:space="0" w:color="auto"/>
        <w:bottom w:val="none" w:sz="0" w:space="0" w:color="auto"/>
        <w:right w:val="none" w:sz="0" w:space="0" w:color="auto"/>
      </w:divBdr>
    </w:div>
    <w:div w:id="1669206790">
      <w:marLeft w:val="0"/>
      <w:marRight w:val="0"/>
      <w:marTop w:val="0"/>
      <w:marBottom w:val="0"/>
      <w:divBdr>
        <w:top w:val="none" w:sz="0" w:space="0" w:color="auto"/>
        <w:left w:val="none" w:sz="0" w:space="0" w:color="auto"/>
        <w:bottom w:val="none" w:sz="0" w:space="0" w:color="auto"/>
        <w:right w:val="none" w:sz="0" w:space="0" w:color="auto"/>
      </w:divBdr>
    </w:div>
    <w:div w:id="1669206791">
      <w:marLeft w:val="0"/>
      <w:marRight w:val="0"/>
      <w:marTop w:val="0"/>
      <w:marBottom w:val="0"/>
      <w:divBdr>
        <w:top w:val="none" w:sz="0" w:space="0" w:color="auto"/>
        <w:left w:val="none" w:sz="0" w:space="0" w:color="auto"/>
        <w:bottom w:val="none" w:sz="0" w:space="0" w:color="auto"/>
        <w:right w:val="none" w:sz="0" w:space="0" w:color="auto"/>
      </w:divBdr>
    </w:div>
    <w:div w:id="1669206792">
      <w:marLeft w:val="0"/>
      <w:marRight w:val="0"/>
      <w:marTop w:val="0"/>
      <w:marBottom w:val="0"/>
      <w:divBdr>
        <w:top w:val="none" w:sz="0" w:space="0" w:color="auto"/>
        <w:left w:val="none" w:sz="0" w:space="0" w:color="auto"/>
        <w:bottom w:val="none" w:sz="0" w:space="0" w:color="auto"/>
        <w:right w:val="none" w:sz="0" w:space="0" w:color="auto"/>
      </w:divBdr>
      <w:divsChild>
        <w:div w:id="1669206825">
          <w:marLeft w:val="0"/>
          <w:marRight w:val="0"/>
          <w:marTop w:val="0"/>
          <w:marBottom w:val="0"/>
          <w:divBdr>
            <w:top w:val="none" w:sz="0" w:space="0" w:color="auto"/>
            <w:left w:val="none" w:sz="0" w:space="0" w:color="auto"/>
            <w:bottom w:val="none" w:sz="0" w:space="0" w:color="auto"/>
            <w:right w:val="none" w:sz="0" w:space="0" w:color="auto"/>
          </w:divBdr>
        </w:div>
      </w:divsChild>
    </w:div>
    <w:div w:id="1669206794">
      <w:marLeft w:val="0"/>
      <w:marRight w:val="0"/>
      <w:marTop w:val="0"/>
      <w:marBottom w:val="0"/>
      <w:divBdr>
        <w:top w:val="none" w:sz="0" w:space="0" w:color="auto"/>
        <w:left w:val="none" w:sz="0" w:space="0" w:color="auto"/>
        <w:bottom w:val="none" w:sz="0" w:space="0" w:color="auto"/>
        <w:right w:val="none" w:sz="0" w:space="0" w:color="auto"/>
      </w:divBdr>
    </w:div>
    <w:div w:id="1669206795">
      <w:marLeft w:val="0"/>
      <w:marRight w:val="0"/>
      <w:marTop w:val="0"/>
      <w:marBottom w:val="0"/>
      <w:divBdr>
        <w:top w:val="none" w:sz="0" w:space="0" w:color="auto"/>
        <w:left w:val="none" w:sz="0" w:space="0" w:color="auto"/>
        <w:bottom w:val="none" w:sz="0" w:space="0" w:color="auto"/>
        <w:right w:val="none" w:sz="0" w:space="0" w:color="auto"/>
      </w:divBdr>
    </w:div>
    <w:div w:id="1669206797">
      <w:marLeft w:val="0"/>
      <w:marRight w:val="0"/>
      <w:marTop w:val="0"/>
      <w:marBottom w:val="0"/>
      <w:divBdr>
        <w:top w:val="none" w:sz="0" w:space="0" w:color="auto"/>
        <w:left w:val="none" w:sz="0" w:space="0" w:color="auto"/>
        <w:bottom w:val="none" w:sz="0" w:space="0" w:color="auto"/>
        <w:right w:val="none" w:sz="0" w:space="0" w:color="auto"/>
      </w:divBdr>
    </w:div>
    <w:div w:id="1669206798">
      <w:marLeft w:val="0"/>
      <w:marRight w:val="0"/>
      <w:marTop w:val="0"/>
      <w:marBottom w:val="0"/>
      <w:divBdr>
        <w:top w:val="none" w:sz="0" w:space="0" w:color="auto"/>
        <w:left w:val="none" w:sz="0" w:space="0" w:color="auto"/>
        <w:bottom w:val="none" w:sz="0" w:space="0" w:color="auto"/>
        <w:right w:val="none" w:sz="0" w:space="0" w:color="auto"/>
      </w:divBdr>
    </w:div>
    <w:div w:id="1669206800">
      <w:marLeft w:val="0"/>
      <w:marRight w:val="0"/>
      <w:marTop w:val="0"/>
      <w:marBottom w:val="0"/>
      <w:divBdr>
        <w:top w:val="none" w:sz="0" w:space="0" w:color="auto"/>
        <w:left w:val="none" w:sz="0" w:space="0" w:color="auto"/>
        <w:bottom w:val="none" w:sz="0" w:space="0" w:color="auto"/>
        <w:right w:val="none" w:sz="0" w:space="0" w:color="auto"/>
      </w:divBdr>
    </w:div>
    <w:div w:id="1669206801">
      <w:marLeft w:val="0"/>
      <w:marRight w:val="0"/>
      <w:marTop w:val="0"/>
      <w:marBottom w:val="0"/>
      <w:divBdr>
        <w:top w:val="none" w:sz="0" w:space="0" w:color="auto"/>
        <w:left w:val="none" w:sz="0" w:space="0" w:color="auto"/>
        <w:bottom w:val="none" w:sz="0" w:space="0" w:color="auto"/>
        <w:right w:val="none" w:sz="0" w:space="0" w:color="auto"/>
      </w:divBdr>
    </w:div>
    <w:div w:id="1669206802">
      <w:marLeft w:val="0"/>
      <w:marRight w:val="0"/>
      <w:marTop w:val="0"/>
      <w:marBottom w:val="0"/>
      <w:divBdr>
        <w:top w:val="none" w:sz="0" w:space="0" w:color="auto"/>
        <w:left w:val="none" w:sz="0" w:space="0" w:color="auto"/>
        <w:bottom w:val="none" w:sz="0" w:space="0" w:color="auto"/>
        <w:right w:val="none" w:sz="0" w:space="0" w:color="auto"/>
      </w:divBdr>
    </w:div>
    <w:div w:id="1669206803">
      <w:marLeft w:val="0"/>
      <w:marRight w:val="0"/>
      <w:marTop w:val="0"/>
      <w:marBottom w:val="0"/>
      <w:divBdr>
        <w:top w:val="none" w:sz="0" w:space="0" w:color="auto"/>
        <w:left w:val="none" w:sz="0" w:space="0" w:color="auto"/>
        <w:bottom w:val="none" w:sz="0" w:space="0" w:color="auto"/>
        <w:right w:val="none" w:sz="0" w:space="0" w:color="auto"/>
      </w:divBdr>
    </w:div>
    <w:div w:id="1669206804">
      <w:marLeft w:val="0"/>
      <w:marRight w:val="0"/>
      <w:marTop w:val="0"/>
      <w:marBottom w:val="0"/>
      <w:divBdr>
        <w:top w:val="none" w:sz="0" w:space="0" w:color="auto"/>
        <w:left w:val="none" w:sz="0" w:space="0" w:color="auto"/>
        <w:bottom w:val="none" w:sz="0" w:space="0" w:color="auto"/>
        <w:right w:val="none" w:sz="0" w:space="0" w:color="auto"/>
      </w:divBdr>
      <w:divsChild>
        <w:div w:id="1669206788">
          <w:marLeft w:val="0"/>
          <w:marRight w:val="0"/>
          <w:marTop w:val="0"/>
          <w:marBottom w:val="0"/>
          <w:divBdr>
            <w:top w:val="none" w:sz="0" w:space="0" w:color="auto"/>
            <w:left w:val="none" w:sz="0" w:space="0" w:color="auto"/>
            <w:bottom w:val="none" w:sz="0" w:space="0" w:color="auto"/>
            <w:right w:val="none" w:sz="0" w:space="0" w:color="auto"/>
          </w:divBdr>
          <w:divsChild>
            <w:div w:id="1669206881">
              <w:marLeft w:val="0"/>
              <w:marRight w:val="0"/>
              <w:marTop w:val="0"/>
              <w:marBottom w:val="0"/>
              <w:divBdr>
                <w:top w:val="none" w:sz="0" w:space="0" w:color="auto"/>
                <w:left w:val="none" w:sz="0" w:space="0" w:color="auto"/>
                <w:bottom w:val="none" w:sz="0" w:space="0" w:color="auto"/>
                <w:right w:val="none" w:sz="0" w:space="0" w:color="auto"/>
              </w:divBdr>
              <w:divsChild>
                <w:div w:id="166920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06806">
      <w:marLeft w:val="0"/>
      <w:marRight w:val="0"/>
      <w:marTop w:val="0"/>
      <w:marBottom w:val="0"/>
      <w:divBdr>
        <w:top w:val="none" w:sz="0" w:space="0" w:color="auto"/>
        <w:left w:val="none" w:sz="0" w:space="0" w:color="auto"/>
        <w:bottom w:val="none" w:sz="0" w:space="0" w:color="auto"/>
        <w:right w:val="none" w:sz="0" w:space="0" w:color="auto"/>
      </w:divBdr>
    </w:div>
    <w:div w:id="1669206807">
      <w:marLeft w:val="0"/>
      <w:marRight w:val="0"/>
      <w:marTop w:val="0"/>
      <w:marBottom w:val="0"/>
      <w:divBdr>
        <w:top w:val="none" w:sz="0" w:space="0" w:color="auto"/>
        <w:left w:val="none" w:sz="0" w:space="0" w:color="auto"/>
        <w:bottom w:val="none" w:sz="0" w:space="0" w:color="auto"/>
        <w:right w:val="none" w:sz="0" w:space="0" w:color="auto"/>
      </w:divBdr>
      <w:divsChild>
        <w:div w:id="1669206855">
          <w:marLeft w:val="0"/>
          <w:marRight w:val="0"/>
          <w:marTop w:val="0"/>
          <w:marBottom w:val="0"/>
          <w:divBdr>
            <w:top w:val="none" w:sz="0" w:space="0" w:color="auto"/>
            <w:left w:val="none" w:sz="0" w:space="0" w:color="auto"/>
            <w:bottom w:val="none" w:sz="0" w:space="0" w:color="auto"/>
            <w:right w:val="none" w:sz="0" w:space="0" w:color="auto"/>
          </w:divBdr>
          <w:divsChild>
            <w:div w:id="1669206850">
              <w:marLeft w:val="0"/>
              <w:marRight w:val="0"/>
              <w:marTop w:val="0"/>
              <w:marBottom w:val="0"/>
              <w:divBdr>
                <w:top w:val="none" w:sz="0" w:space="0" w:color="auto"/>
                <w:left w:val="none" w:sz="0" w:space="0" w:color="auto"/>
                <w:bottom w:val="none" w:sz="0" w:space="0" w:color="auto"/>
                <w:right w:val="none" w:sz="0" w:space="0" w:color="auto"/>
              </w:divBdr>
              <w:divsChild>
                <w:div w:id="1669206796">
                  <w:marLeft w:val="0"/>
                  <w:marRight w:val="0"/>
                  <w:marTop w:val="0"/>
                  <w:marBottom w:val="0"/>
                  <w:divBdr>
                    <w:top w:val="none" w:sz="0" w:space="0" w:color="auto"/>
                    <w:left w:val="none" w:sz="0" w:space="0" w:color="auto"/>
                    <w:bottom w:val="none" w:sz="0" w:space="0" w:color="auto"/>
                    <w:right w:val="none" w:sz="0" w:space="0" w:color="auto"/>
                  </w:divBdr>
                  <w:divsChild>
                    <w:div w:id="1669206906">
                      <w:marLeft w:val="0"/>
                      <w:marRight w:val="0"/>
                      <w:marTop w:val="0"/>
                      <w:marBottom w:val="0"/>
                      <w:divBdr>
                        <w:top w:val="none" w:sz="0" w:space="0" w:color="auto"/>
                        <w:left w:val="none" w:sz="0" w:space="0" w:color="auto"/>
                        <w:bottom w:val="single" w:sz="48" w:space="18" w:color="000077"/>
                        <w:right w:val="none" w:sz="0" w:space="0" w:color="auto"/>
                      </w:divBdr>
                    </w:div>
                  </w:divsChild>
                </w:div>
              </w:divsChild>
            </w:div>
          </w:divsChild>
        </w:div>
      </w:divsChild>
    </w:div>
    <w:div w:id="1669206809">
      <w:marLeft w:val="0"/>
      <w:marRight w:val="0"/>
      <w:marTop w:val="0"/>
      <w:marBottom w:val="0"/>
      <w:divBdr>
        <w:top w:val="none" w:sz="0" w:space="0" w:color="auto"/>
        <w:left w:val="none" w:sz="0" w:space="0" w:color="auto"/>
        <w:bottom w:val="none" w:sz="0" w:space="0" w:color="auto"/>
        <w:right w:val="none" w:sz="0" w:space="0" w:color="auto"/>
      </w:divBdr>
    </w:div>
    <w:div w:id="1669206811">
      <w:marLeft w:val="0"/>
      <w:marRight w:val="0"/>
      <w:marTop w:val="0"/>
      <w:marBottom w:val="0"/>
      <w:divBdr>
        <w:top w:val="none" w:sz="0" w:space="0" w:color="auto"/>
        <w:left w:val="none" w:sz="0" w:space="0" w:color="auto"/>
        <w:bottom w:val="none" w:sz="0" w:space="0" w:color="auto"/>
        <w:right w:val="none" w:sz="0" w:space="0" w:color="auto"/>
      </w:divBdr>
    </w:div>
    <w:div w:id="1669206812">
      <w:marLeft w:val="0"/>
      <w:marRight w:val="0"/>
      <w:marTop w:val="0"/>
      <w:marBottom w:val="0"/>
      <w:divBdr>
        <w:top w:val="none" w:sz="0" w:space="0" w:color="auto"/>
        <w:left w:val="none" w:sz="0" w:space="0" w:color="auto"/>
        <w:bottom w:val="none" w:sz="0" w:space="0" w:color="auto"/>
        <w:right w:val="none" w:sz="0" w:space="0" w:color="auto"/>
      </w:divBdr>
      <w:divsChild>
        <w:div w:id="1669206785">
          <w:marLeft w:val="0"/>
          <w:marRight w:val="0"/>
          <w:marTop w:val="0"/>
          <w:marBottom w:val="0"/>
          <w:divBdr>
            <w:top w:val="none" w:sz="0" w:space="0" w:color="auto"/>
            <w:left w:val="none" w:sz="0" w:space="0" w:color="auto"/>
            <w:bottom w:val="none" w:sz="0" w:space="0" w:color="auto"/>
            <w:right w:val="none" w:sz="0" w:space="0" w:color="auto"/>
          </w:divBdr>
          <w:divsChild>
            <w:div w:id="1669206836">
              <w:marLeft w:val="0"/>
              <w:marRight w:val="0"/>
              <w:marTop w:val="0"/>
              <w:marBottom w:val="0"/>
              <w:divBdr>
                <w:top w:val="none" w:sz="0" w:space="0" w:color="auto"/>
                <w:left w:val="none" w:sz="0" w:space="0" w:color="auto"/>
                <w:bottom w:val="none" w:sz="0" w:space="0" w:color="auto"/>
                <w:right w:val="none" w:sz="0" w:space="0" w:color="auto"/>
              </w:divBdr>
              <w:divsChild>
                <w:div w:id="1669206841">
                  <w:marLeft w:val="0"/>
                  <w:marRight w:val="0"/>
                  <w:marTop w:val="0"/>
                  <w:marBottom w:val="0"/>
                  <w:divBdr>
                    <w:top w:val="none" w:sz="0" w:space="0" w:color="auto"/>
                    <w:left w:val="none" w:sz="0" w:space="0" w:color="auto"/>
                    <w:bottom w:val="none" w:sz="0" w:space="0" w:color="auto"/>
                    <w:right w:val="none" w:sz="0" w:space="0" w:color="auto"/>
                  </w:divBdr>
                </w:div>
                <w:div w:id="16692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06813">
      <w:marLeft w:val="0"/>
      <w:marRight w:val="0"/>
      <w:marTop w:val="0"/>
      <w:marBottom w:val="0"/>
      <w:divBdr>
        <w:top w:val="none" w:sz="0" w:space="0" w:color="auto"/>
        <w:left w:val="none" w:sz="0" w:space="0" w:color="auto"/>
        <w:bottom w:val="none" w:sz="0" w:space="0" w:color="auto"/>
        <w:right w:val="none" w:sz="0" w:space="0" w:color="auto"/>
      </w:divBdr>
    </w:div>
    <w:div w:id="1669206814">
      <w:marLeft w:val="0"/>
      <w:marRight w:val="0"/>
      <w:marTop w:val="0"/>
      <w:marBottom w:val="0"/>
      <w:divBdr>
        <w:top w:val="none" w:sz="0" w:space="0" w:color="auto"/>
        <w:left w:val="none" w:sz="0" w:space="0" w:color="auto"/>
        <w:bottom w:val="none" w:sz="0" w:space="0" w:color="auto"/>
        <w:right w:val="none" w:sz="0" w:space="0" w:color="auto"/>
      </w:divBdr>
    </w:div>
    <w:div w:id="1669206815">
      <w:marLeft w:val="0"/>
      <w:marRight w:val="0"/>
      <w:marTop w:val="0"/>
      <w:marBottom w:val="0"/>
      <w:divBdr>
        <w:top w:val="none" w:sz="0" w:space="0" w:color="auto"/>
        <w:left w:val="none" w:sz="0" w:space="0" w:color="auto"/>
        <w:bottom w:val="none" w:sz="0" w:space="0" w:color="auto"/>
        <w:right w:val="none" w:sz="0" w:space="0" w:color="auto"/>
      </w:divBdr>
    </w:div>
    <w:div w:id="1669206817">
      <w:marLeft w:val="0"/>
      <w:marRight w:val="0"/>
      <w:marTop w:val="0"/>
      <w:marBottom w:val="0"/>
      <w:divBdr>
        <w:top w:val="none" w:sz="0" w:space="0" w:color="auto"/>
        <w:left w:val="none" w:sz="0" w:space="0" w:color="auto"/>
        <w:bottom w:val="none" w:sz="0" w:space="0" w:color="auto"/>
        <w:right w:val="none" w:sz="0" w:space="0" w:color="auto"/>
      </w:divBdr>
    </w:div>
    <w:div w:id="1669206818">
      <w:marLeft w:val="0"/>
      <w:marRight w:val="0"/>
      <w:marTop w:val="0"/>
      <w:marBottom w:val="0"/>
      <w:divBdr>
        <w:top w:val="none" w:sz="0" w:space="0" w:color="auto"/>
        <w:left w:val="none" w:sz="0" w:space="0" w:color="auto"/>
        <w:bottom w:val="none" w:sz="0" w:space="0" w:color="auto"/>
        <w:right w:val="none" w:sz="0" w:space="0" w:color="auto"/>
      </w:divBdr>
    </w:div>
    <w:div w:id="1669206819">
      <w:marLeft w:val="0"/>
      <w:marRight w:val="0"/>
      <w:marTop w:val="0"/>
      <w:marBottom w:val="0"/>
      <w:divBdr>
        <w:top w:val="none" w:sz="0" w:space="0" w:color="auto"/>
        <w:left w:val="none" w:sz="0" w:space="0" w:color="auto"/>
        <w:bottom w:val="none" w:sz="0" w:space="0" w:color="auto"/>
        <w:right w:val="none" w:sz="0" w:space="0" w:color="auto"/>
      </w:divBdr>
    </w:div>
    <w:div w:id="1669206820">
      <w:marLeft w:val="0"/>
      <w:marRight w:val="0"/>
      <w:marTop w:val="0"/>
      <w:marBottom w:val="0"/>
      <w:divBdr>
        <w:top w:val="none" w:sz="0" w:space="0" w:color="auto"/>
        <w:left w:val="none" w:sz="0" w:space="0" w:color="auto"/>
        <w:bottom w:val="none" w:sz="0" w:space="0" w:color="auto"/>
        <w:right w:val="none" w:sz="0" w:space="0" w:color="auto"/>
      </w:divBdr>
      <w:divsChild>
        <w:div w:id="1669206885">
          <w:marLeft w:val="0"/>
          <w:marRight w:val="0"/>
          <w:marTop w:val="0"/>
          <w:marBottom w:val="0"/>
          <w:divBdr>
            <w:top w:val="none" w:sz="0" w:space="0" w:color="auto"/>
            <w:left w:val="none" w:sz="0" w:space="0" w:color="auto"/>
            <w:bottom w:val="none" w:sz="0" w:space="0" w:color="auto"/>
            <w:right w:val="none" w:sz="0" w:space="0" w:color="auto"/>
          </w:divBdr>
          <w:divsChild>
            <w:div w:id="1669206845">
              <w:marLeft w:val="0"/>
              <w:marRight w:val="0"/>
              <w:marTop w:val="0"/>
              <w:marBottom w:val="0"/>
              <w:divBdr>
                <w:top w:val="none" w:sz="0" w:space="0" w:color="auto"/>
                <w:left w:val="none" w:sz="0" w:space="0" w:color="auto"/>
                <w:bottom w:val="none" w:sz="0" w:space="0" w:color="auto"/>
                <w:right w:val="none" w:sz="0" w:space="0" w:color="auto"/>
              </w:divBdr>
              <w:divsChild>
                <w:div w:id="16692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06821">
      <w:marLeft w:val="0"/>
      <w:marRight w:val="0"/>
      <w:marTop w:val="0"/>
      <w:marBottom w:val="0"/>
      <w:divBdr>
        <w:top w:val="none" w:sz="0" w:space="0" w:color="auto"/>
        <w:left w:val="none" w:sz="0" w:space="0" w:color="auto"/>
        <w:bottom w:val="none" w:sz="0" w:space="0" w:color="auto"/>
        <w:right w:val="none" w:sz="0" w:space="0" w:color="auto"/>
      </w:divBdr>
      <w:divsChild>
        <w:div w:id="1669206890">
          <w:marLeft w:val="0"/>
          <w:marRight w:val="0"/>
          <w:marTop w:val="0"/>
          <w:marBottom w:val="0"/>
          <w:divBdr>
            <w:top w:val="none" w:sz="0" w:space="0" w:color="auto"/>
            <w:left w:val="none" w:sz="0" w:space="0" w:color="auto"/>
            <w:bottom w:val="none" w:sz="0" w:space="0" w:color="auto"/>
            <w:right w:val="none" w:sz="0" w:space="0" w:color="auto"/>
          </w:divBdr>
          <w:divsChild>
            <w:div w:id="1669206824">
              <w:marLeft w:val="0"/>
              <w:marRight w:val="0"/>
              <w:marTop w:val="0"/>
              <w:marBottom w:val="0"/>
              <w:divBdr>
                <w:top w:val="none" w:sz="0" w:space="0" w:color="auto"/>
                <w:left w:val="none" w:sz="0" w:space="0" w:color="auto"/>
                <w:bottom w:val="none" w:sz="0" w:space="0" w:color="auto"/>
                <w:right w:val="none" w:sz="0" w:space="0" w:color="auto"/>
              </w:divBdr>
              <w:divsChild>
                <w:div w:id="1669206912">
                  <w:marLeft w:val="0"/>
                  <w:marRight w:val="0"/>
                  <w:marTop w:val="0"/>
                  <w:marBottom w:val="0"/>
                  <w:divBdr>
                    <w:top w:val="none" w:sz="0" w:space="0" w:color="auto"/>
                    <w:left w:val="none" w:sz="0" w:space="0" w:color="auto"/>
                    <w:bottom w:val="none" w:sz="0" w:space="0" w:color="auto"/>
                    <w:right w:val="none" w:sz="0" w:space="0" w:color="auto"/>
                  </w:divBdr>
                  <w:divsChild>
                    <w:div w:id="1669206900">
                      <w:marLeft w:val="0"/>
                      <w:marRight w:val="0"/>
                      <w:marTop w:val="0"/>
                      <w:marBottom w:val="0"/>
                      <w:divBdr>
                        <w:top w:val="none" w:sz="0" w:space="0" w:color="auto"/>
                        <w:left w:val="none" w:sz="0" w:space="0" w:color="auto"/>
                        <w:bottom w:val="single" w:sz="48" w:space="18" w:color="000077"/>
                        <w:right w:val="none" w:sz="0" w:space="0" w:color="auto"/>
                      </w:divBdr>
                    </w:div>
                  </w:divsChild>
                </w:div>
              </w:divsChild>
            </w:div>
          </w:divsChild>
        </w:div>
      </w:divsChild>
    </w:div>
    <w:div w:id="1669206822">
      <w:marLeft w:val="0"/>
      <w:marRight w:val="0"/>
      <w:marTop w:val="0"/>
      <w:marBottom w:val="0"/>
      <w:divBdr>
        <w:top w:val="none" w:sz="0" w:space="0" w:color="auto"/>
        <w:left w:val="none" w:sz="0" w:space="0" w:color="auto"/>
        <w:bottom w:val="none" w:sz="0" w:space="0" w:color="auto"/>
        <w:right w:val="none" w:sz="0" w:space="0" w:color="auto"/>
      </w:divBdr>
    </w:div>
    <w:div w:id="1669206823">
      <w:marLeft w:val="0"/>
      <w:marRight w:val="0"/>
      <w:marTop w:val="0"/>
      <w:marBottom w:val="0"/>
      <w:divBdr>
        <w:top w:val="none" w:sz="0" w:space="0" w:color="auto"/>
        <w:left w:val="none" w:sz="0" w:space="0" w:color="auto"/>
        <w:bottom w:val="none" w:sz="0" w:space="0" w:color="auto"/>
        <w:right w:val="none" w:sz="0" w:space="0" w:color="auto"/>
      </w:divBdr>
    </w:div>
    <w:div w:id="1669206826">
      <w:marLeft w:val="0"/>
      <w:marRight w:val="0"/>
      <w:marTop w:val="0"/>
      <w:marBottom w:val="0"/>
      <w:divBdr>
        <w:top w:val="none" w:sz="0" w:space="0" w:color="auto"/>
        <w:left w:val="none" w:sz="0" w:space="0" w:color="auto"/>
        <w:bottom w:val="none" w:sz="0" w:space="0" w:color="auto"/>
        <w:right w:val="none" w:sz="0" w:space="0" w:color="auto"/>
      </w:divBdr>
    </w:div>
    <w:div w:id="1669206827">
      <w:marLeft w:val="0"/>
      <w:marRight w:val="0"/>
      <w:marTop w:val="0"/>
      <w:marBottom w:val="0"/>
      <w:divBdr>
        <w:top w:val="none" w:sz="0" w:space="0" w:color="auto"/>
        <w:left w:val="none" w:sz="0" w:space="0" w:color="auto"/>
        <w:bottom w:val="none" w:sz="0" w:space="0" w:color="auto"/>
        <w:right w:val="none" w:sz="0" w:space="0" w:color="auto"/>
      </w:divBdr>
    </w:div>
    <w:div w:id="1669206830">
      <w:marLeft w:val="0"/>
      <w:marRight w:val="0"/>
      <w:marTop w:val="0"/>
      <w:marBottom w:val="0"/>
      <w:divBdr>
        <w:top w:val="none" w:sz="0" w:space="0" w:color="auto"/>
        <w:left w:val="none" w:sz="0" w:space="0" w:color="auto"/>
        <w:bottom w:val="none" w:sz="0" w:space="0" w:color="auto"/>
        <w:right w:val="none" w:sz="0" w:space="0" w:color="auto"/>
      </w:divBdr>
      <w:divsChild>
        <w:div w:id="1669206894">
          <w:marLeft w:val="0"/>
          <w:marRight w:val="0"/>
          <w:marTop w:val="0"/>
          <w:marBottom w:val="200"/>
          <w:divBdr>
            <w:top w:val="none" w:sz="0" w:space="0" w:color="auto"/>
            <w:left w:val="none" w:sz="0" w:space="0" w:color="auto"/>
            <w:bottom w:val="none" w:sz="0" w:space="0" w:color="auto"/>
            <w:right w:val="none" w:sz="0" w:space="0" w:color="auto"/>
          </w:divBdr>
        </w:div>
      </w:divsChild>
    </w:div>
    <w:div w:id="1669206831">
      <w:marLeft w:val="0"/>
      <w:marRight w:val="0"/>
      <w:marTop w:val="0"/>
      <w:marBottom w:val="0"/>
      <w:divBdr>
        <w:top w:val="none" w:sz="0" w:space="0" w:color="auto"/>
        <w:left w:val="none" w:sz="0" w:space="0" w:color="auto"/>
        <w:bottom w:val="none" w:sz="0" w:space="0" w:color="auto"/>
        <w:right w:val="none" w:sz="0" w:space="0" w:color="auto"/>
      </w:divBdr>
    </w:div>
    <w:div w:id="1669206832">
      <w:marLeft w:val="0"/>
      <w:marRight w:val="0"/>
      <w:marTop w:val="0"/>
      <w:marBottom w:val="0"/>
      <w:divBdr>
        <w:top w:val="none" w:sz="0" w:space="0" w:color="auto"/>
        <w:left w:val="none" w:sz="0" w:space="0" w:color="auto"/>
        <w:bottom w:val="none" w:sz="0" w:space="0" w:color="auto"/>
        <w:right w:val="none" w:sz="0" w:space="0" w:color="auto"/>
      </w:divBdr>
    </w:div>
    <w:div w:id="1669206833">
      <w:marLeft w:val="0"/>
      <w:marRight w:val="0"/>
      <w:marTop w:val="0"/>
      <w:marBottom w:val="0"/>
      <w:divBdr>
        <w:top w:val="none" w:sz="0" w:space="0" w:color="auto"/>
        <w:left w:val="none" w:sz="0" w:space="0" w:color="auto"/>
        <w:bottom w:val="none" w:sz="0" w:space="0" w:color="auto"/>
        <w:right w:val="none" w:sz="0" w:space="0" w:color="auto"/>
      </w:divBdr>
    </w:div>
    <w:div w:id="1669206834">
      <w:marLeft w:val="0"/>
      <w:marRight w:val="0"/>
      <w:marTop w:val="0"/>
      <w:marBottom w:val="0"/>
      <w:divBdr>
        <w:top w:val="none" w:sz="0" w:space="0" w:color="auto"/>
        <w:left w:val="none" w:sz="0" w:space="0" w:color="auto"/>
        <w:bottom w:val="none" w:sz="0" w:space="0" w:color="auto"/>
        <w:right w:val="none" w:sz="0" w:space="0" w:color="auto"/>
      </w:divBdr>
    </w:div>
    <w:div w:id="1669206837">
      <w:marLeft w:val="0"/>
      <w:marRight w:val="0"/>
      <w:marTop w:val="0"/>
      <w:marBottom w:val="0"/>
      <w:divBdr>
        <w:top w:val="none" w:sz="0" w:space="0" w:color="auto"/>
        <w:left w:val="none" w:sz="0" w:space="0" w:color="auto"/>
        <w:bottom w:val="none" w:sz="0" w:space="0" w:color="auto"/>
        <w:right w:val="none" w:sz="0" w:space="0" w:color="auto"/>
      </w:divBdr>
    </w:div>
    <w:div w:id="1669206838">
      <w:marLeft w:val="0"/>
      <w:marRight w:val="0"/>
      <w:marTop w:val="0"/>
      <w:marBottom w:val="0"/>
      <w:divBdr>
        <w:top w:val="none" w:sz="0" w:space="0" w:color="auto"/>
        <w:left w:val="none" w:sz="0" w:space="0" w:color="auto"/>
        <w:bottom w:val="none" w:sz="0" w:space="0" w:color="auto"/>
        <w:right w:val="none" w:sz="0" w:space="0" w:color="auto"/>
      </w:divBdr>
    </w:div>
    <w:div w:id="1669206839">
      <w:marLeft w:val="0"/>
      <w:marRight w:val="0"/>
      <w:marTop w:val="0"/>
      <w:marBottom w:val="0"/>
      <w:divBdr>
        <w:top w:val="none" w:sz="0" w:space="0" w:color="auto"/>
        <w:left w:val="none" w:sz="0" w:space="0" w:color="auto"/>
        <w:bottom w:val="none" w:sz="0" w:space="0" w:color="auto"/>
        <w:right w:val="none" w:sz="0" w:space="0" w:color="auto"/>
      </w:divBdr>
    </w:div>
    <w:div w:id="1669206840">
      <w:marLeft w:val="0"/>
      <w:marRight w:val="0"/>
      <w:marTop w:val="0"/>
      <w:marBottom w:val="0"/>
      <w:divBdr>
        <w:top w:val="none" w:sz="0" w:space="0" w:color="auto"/>
        <w:left w:val="none" w:sz="0" w:space="0" w:color="auto"/>
        <w:bottom w:val="none" w:sz="0" w:space="0" w:color="auto"/>
        <w:right w:val="none" w:sz="0" w:space="0" w:color="auto"/>
      </w:divBdr>
      <w:divsChild>
        <w:div w:id="1669206862">
          <w:marLeft w:val="0"/>
          <w:marRight w:val="0"/>
          <w:marTop w:val="0"/>
          <w:marBottom w:val="0"/>
          <w:divBdr>
            <w:top w:val="none" w:sz="0" w:space="0" w:color="auto"/>
            <w:left w:val="none" w:sz="0" w:space="0" w:color="auto"/>
            <w:bottom w:val="none" w:sz="0" w:space="0" w:color="auto"/>
            <w:right w:val="none" w:sz="0" w:space="0" w:color="auto"/>
          </w:divBdr>
          <w:divsChild>
            <w:div w:id="1669206857">
              <w:marLeft w:val="0"/>
              <w:marRight w:val="0"/>
              <w:marTop w:val="0"/>
              <w:marBottom w:val="0"/>
              <w:divBdr>
                <w:top w:val="none" w:sz="0" w:space="0" w:color="auto"/>
                <w:left w:val="none" w:sz="0" w:space="0" w:color="auto"/>
                <w:bottom w:val="none" w:sz="0" w:space="0" w:color="auto"/>
                <w:right w:val="none" w:sz="0" w:space="0" w:color="auto"/>
              </w:divBdr>
              <w:divsChild>
                <w:div w:id="1669206835">
                  <w:marLeft w:val="0"/>
                  <w:marRight w:val="0"/>
                  <w:marTop w:val="0"/>
                  <w:marBottom w:val="0"/>
                  <w:divBdr>
                    <w:top w:val="none" w:sz="0" w:space="0" w:color="auto"/>
                    <w:left w:val="none" w:sz="0" w:space="0" w:color="auto"/>
                    <w:bottom w:val="none" w:sz="0" w:space="0" w:color="auto"/>
                    <w:right w:val="none" w:sz="0" w:space="0" w:color="auto"/>
                  </w:divBdr>
                  <w:divsChild>
                    <w:div w:id="166920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206844">
      <w:marLeft w:val="0"/>
      <w:marRight w:val="0"/>
      <w:marTop w:val="0"/>
      <w:marBottom w:val="0"/>
      <w:divBdr>
        <w:top w:val="none" w:sz="0" w:space="0" w:color="auto"/>
        <w:left w:val="none" w:sz="0" w:space="0" w:color="auto"/>
        <w:bottom w:val="none" w:sz="0" w:space="0" w:color="auto"/>
        <w:right w:val="none" w:sz="0" w:space="0" w:color="auto"/>
      </w:divBdr>
    </w:div>
    <w:div w:id="1669206846">
      <w:marLeft w:val="0"/>
      <w:marRight w:val="0"/>
      <w:marTop w:val="0"/>
      <w:marBottom w:val="0"/>
      <w:divBdr>
        <w:top w:val="none" w:sz="0" w:space="0" w:color="auto"/>
        <w:left w:val="none" w:sz="0" w:space="0" w:color="auto"/>
        <w:bottom w:val="none" w:sz="0" w:space="0" w:color="auto"/>
        <w:right w:val="none" w:sz="0" w:space="0" w:color="auto"/>
      </w:divBdr>
    </w:div>
    <w:div w:id="1669206847">
      <w:marLeft w:val="0"/>
      <w:marRight w:val="0"/>
      <w:marTop w:val="0"/>
      <w:marBottom w:val="0"/>
      <w:divBdr>
        <w:top w:val="none" w:sz="0" w:space="0" w:color="auto"/>
        <w:left w:val="none" w:sz="0" w:space="0" w:color="auto"/>
        <w:bottom w:val="none" w:sz="0" w:space="0" w:color="auto"/>
        <w:right w:val="none" w:sz="0" w:space="0" w:color="auto"/>
      </w:divBdr>
    </w:div>
    <w:div w:id="1669206848">
      <w:marLeft w:val="0"/>
      <w:marRight w:val="0"/>
      <w:marTop w:val="0"/>
      <w:marBottom w:val="0"/>
      <w:divBdr>
        <w:top w:val="none" w:sz="0" w:space="0" w:color="auto"/>
        <w:left w:val="none" w:sz="0" w:space="0" w:color="auto"/>
        <w:bottom w:val="none" w:sz="0" w:space="0" w:color="auto"/>
        <w:right w:val="none" w:sz="0" w:space="0" w:color="auto"/>
      </w:divBdr>
    </w:div>
    <w:div w:id="1669206849">
      <w:marLeft w:val="0"/>
      <w:marRight w:val="0"/>
      <w:marTop w:val="0"/>
      <w:marBottom w:val="0"/>
      <w:divBdr>
        <w:top w:val="none" w:sz="0" w:space="0" w:color="auto"/>
        <w:left w:val="none" w:sz="0" w:space="0" w:color="auto"/>
        <w:bottom w:val="none" w:sz="0" w:space="0" w:color="auto"/>
        <w:right w:val="none" w:sz="0" w:space="0" w:color="auto"/>
      </w:divBdr>
    </w:div>
    <w:div w:id="1669206851">
      <w:marLeft w:val="0"/>
      <w:marRight w:val="0"/>
      <w:marTop w:val="0"/>
      <w:marBottom w:val="0"/>
      <w:divBdr>
        <w:top w:val="none" w:sz="0" w:space="0" w:color="auto"/>
        <w:left w:val="none" w:sz="0" w:space="0" w:color="auto"/>
        <w:bottom w:val="none" w:sz="0" w:space="0" w:color="auto"/>
        <w:right w:val="none" w:sz="0" w:space="0" w:color="auto"/>
      </w:divBdr>
    </w:div>
    <w:div w:id="1669206852">
      <w:marLeft w:val="0"/>
      <w:marRight w:val="0"/>
      <w:marTop w:val="0"/>
      <w:marBottom w:val="0"/>
      <w:divBdr>
        <w:top w:val="none" w:sz="0" w:space="0" w:color="auto"/>
        <w:left w:val="none" w:sz="0" w:space="0" w:color="auto"/>
        <w:bottom w:val="none" w:sz="0" w:space="0" w:color="auto"/>
        <w:right w:val="none" w:sz="0" w:space="0" w:color="auto"/>
      </w:divBdr>
      <w:divsChild>
        <w:div w:id="1669206808">
          <w:marLeft w:val="0"/>
          <w:marRight w:val="0"/>
          <w:marTop w:val="0"/>
          <w:marBottom w:val="0"/>
          <w:divBdr>
            <w:top w:val="none" w:sz="0" w:space="0" w:color="auto"/>
            <w:left w:val="none" w:sz="0" w:space="0" w:color="auto"/>
            <w:bottom w:val="none" w:sz="0" w:space="0" w:color="auto"/>
            <w:right w:val="none" w:sz="0" w:space="0" w:color="auto"/>
          </w:divBdr>
        </w:div>
      </w:divsChild>
    </w:div>
    <w:div w:id="1669206853">
      <w:marLeft w:val="0"/>
      <w:marRight w:val="0"/>
      <w:marTop w:val="0"/>
      <w:marBottom w:val="0"/>
      <w:divBdr>
        <w:top w:val="none" w:sz="0" w:space="0" w:color="auto"/>
        <w:left w:val="none" w:sz="0" w:space="0" w:color="auto"/>
        <w:bottom w:val="none" w:sz="0" w:space="0" w:color="auto"/>
        <w:right w:val="none" w:sz="0" w:space="0" w:color="auto"/>
      </w:divBdr>
    </w:div>
    <w:div w:id="1669206856">
      <w:marLeft w:val="0"/>
      <w:marRight w:val="0"/>
      <w:marTop w:val="0"/>
      <w:marBottom w:val="0"/>
      <w:divBdr>
        <w:top w:val="none" w:sz="0" w:space="0" w:color="auto"/>
        <w:left w:val="none" w:sz="0" w:space="0" w:color="auto"/>
        <w:bottom w:val="none" w:sz="0" w:space="0" w:color="auto"/>
        <w:right w:val="none" w:sz="0" w:space="0" w:color="auto"/>
      </w:divBdr>
    </w:div>
    <w:div w:id="1669206860">
      <w:marLeft w:val="0"/>
      <w:marRight w:val="0"/>
      <w:marTop w:val="0"/>
      <w:marBottom w:val="0"/>
      <w:divBdr>
        <w:top w:val="none" w:sz="0" w:space="0" w:color="auto"/>
        <w:left w:val="none" w:sz="0" w:space="0" w:color="auto"/>
        <w:bottom w:val="none" w:sz="0" w:space="0" w:color="auto"/>
        <w:right w:val="none" w:sz="0" w:space="0" w:color="auto"/>
      </w:divBdr>
      <w:divsChild>
        <w:div w:id="1669206893">
          <w:marLeft w:val="0"/>
          <w:marRight w:val="0"/>
          <w:marTop w:val="0"/>
          <w:marBottom w:val="0"/>
          <w:divBdr>
            <w:top w:val="none" w:sz="0" w:space="0" w:color="auto"/>
            <w:left w:val="none" w:sz="0" w:space="0" w:color="auto"/>
            <w:bottom w:val="none" w:sz="0" w:space="0" w:color="auto"/>
            <w:right w:val="none" w:sz="0" w:space="0" w:color="auto"/>
          </w:divBdr>
          <w:divsChild>
            <w:div w:id="1669206898">
              <w:marLeft w:val="0"/>
              <w:marRight w:val="0"/>
              <w:marTop w:val="0"/>
              <w:marBottom w:val="0"/>
              <w:divBdr>
                <w:top w:val="none" w:sz="0" w:space="0" w:color="auto"/>
                <w:left w:val="none" w:sz="0" w:space="0" w:color="auto"/>
                <w:bottom w:val="none" w:sz="0" w:space="0" w:color="auto"/>
                <w:right w:val="none" w:sz="0" w:space="0" w:color="auto"/>
              </w:divBdr>
              <w:divsChild>
                <w:div w:id="1669206842">
                  <w:marLeft w:val="0"/>
                  <w:marRight w:val="0"/>
                  <w:marTop w:val="0"/>
                  <w:marBottom w:val="0"/>
                  <w:divBdr>
                    <w:top w:val="none" w:sz="0" w:space="0" w:color="auto"/>
                    <w:left w:val="none" w:sz="0" w:space="0" w:color="auto"/>
                    <w:bottom w:val="none" w:sz="0" w:space="0" w:color="auto"/>
                    <w:right w:val="none" w:sz="0" w:space="0" w:color="auto"/>
                  </w:divBdr>
                  <w:divsChild>
                    <w:div w:id="16692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206861">
      <w:marLeft w:val="0"/>
      <w:marRight w:val="0"/>
      <w:marTop w:val="0"/>
      <w:marBottom w:val="0"/>
      <w:divBdr>
        <w:top w:val="none" w:sz="0" w:space="0" w:color="auto"/>
        <w:left w:val="none" w:sz="0" w:space="0" w:color="auto"/>
        <w:bottom w:val="none" w:sz="0" w:space="0" w:color="auto"/>
        <w:right w:val="none" w:sz="0" w:space="0" w:color="auto"/>
      </w:divBdr>
      <w:divsChild>
        <w:div w:id="1669206854">
          <w:marLeft w:val="0"/>
          <w:marRight w:val="0"/>
          <w:marTop w:val="0"/>
          <w:marBottom w:val="0"/>
          <w:divBdr>
            <w:top w:val="none" w:sz="0" w:space="0" w:color="auto"/>
            <w:left w:val="none" w:sz="0" w:space="0" w:color="auto"/>
            <w:bottom w:val="none" w:sz="0" w:space="0" w:color="auto"/>
            <w:right w:val="none" w:sz="0" w:space="0" w:color="auto"/>
          </w:divBdr>
          <w:divsChild>
            <w:div w:id="1669206828">
              <w:marLeft w:val="0"/>
              <w:marRight w:val="0"/>
              <w:marTop w:val="0"/>
              <w:marBottom w:val="0"/>
              <w:divBdr>
                <w:top w:val="none" w:sz="0" w:space="0" w:color="auto"/>
                <w:left w:val="none" w:sz="0" w:space="0" w:color="auto"/>
                <w:bottom w:val="none" w:sz="0" w:space="0" w:color="auto"/>
                <w:right w:val="none" w:sz="0" w:space="0" w:color="auto"/>
              </w:divBdr>
              <w:divsChild>
                <w:div w:id="1669206829">
                  <w:marLeft w:val="0"/>
                  <w:marRight w:val="0"/>
                  <w:marTop w:val="0"/>
                  <w:marBottom w:val="0"/>
                  <w:divBdr>
                    <w:top w:val="none" w:sz="0" w:space="0" w:color="auto"/>
                    <w:left w:val="none" w:sz="0" w:space="0" w:color="auto"/>
                    <w:bottom w:val="none" w:sz="0" w:space="0" w:color="auto"/>
                    <w:right w:val="none" w:sz="0" w:space="0" w:color="auto"/>
                  </w:divBdr>
                </w:div>
                <w:div w:id="166920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06865">
      <w:marLeft w:val="0"/>
      <w:marRight w:val="0"/>
      <w:marTop w:val="0"/>
      <w:marBottom w:val="0"/>
      <w:divBdr>
        <w:top w:val="none" w:sz="0" w:space="0" w:color="auto"/>
        <w:left w:val="none" w:sz="0" w:space="0" w:color="auto"/>
        <w:bottom w:val="none" w:sz="0" w:space="0" w:color="auto"/>
        <w:right w:val="none" w:sz="0" w:space="0" w:color="auto"/>
      </w:divBdr>
    </w:div>
    <w:div w:id="1669206866">
      <w:marLeft w:val="0"/>
      <w:marRight w:val="0"/>
      <w:marTop w:val="0"/>
      <w:marBottom w:val="0"/>
      <w:divBdr>
        <w:top w:val="none" w:sz="0" w:space="0" w:color="auto"/>
        <w:left w:val="none" w:sz="0" w:space="0" w:color="auto"/>
        <w:bottom w:val="none" w:sz="0" w:space="0" w:color="auto"/>
        <w:right w:val="none" w:sz="0" w:space="0" w:color="auto"/>
      </w:divBdr>
    </w:div>
    <w:div w:id="1669206867">
      <w:marLeft w:val="0"/>
      <w:marRight w:val="0"/>
      <w:marTop w:val="0"/>
      <w:marBottom w:val="0"/>
      <w:divBdr>
        <w:top w:val="none" w:sz="0" w:space="0" w:color="auto"/>
        <w:left w:val="none" w:sz="0" w:space="0" w:color="auto"/>
        <w:bottom w:val="none" w:sz="0" w:space="0" w:color="auto"/>
        <w:right w:val="none" w:sz="0" w:space="0" w:color="auto"/>
      </w:divBdr>
    </w:div>
    <w:div w:id="1669206868">
      <w:marLeft w:val="0"/>
      <w:marRight w:val="0"/>
      <w:marTop w:val="0"/>
      <w:marBottom w:val="0"/>
      <w:divBdr>
        <w:top w:val="none" w:sz="0" w:space="0" w:color="auto"/>
        <w:left w:val="none" w:sz="0" w:space="0" w:color="auto"/>
        <w:bottom w:val="none" w:sz="0" w:space="0" w:color="auto"/>
        <w:right w:val="none" w:sz="0" w:space="0" w:color="auto"/>
      </w:divBdr>
    </w:div>
    <w:div w:id="1669206870">
      <w:marLeft w:val="0"/>
      <w:marRight w:val="0"/>
      <w:marTop w:val="0"/>
      <w:marBottom w:val="0"/>
      <w:divBdr>
        <w:top w:val="none" w:sz="0" w:space="0" w:color="auto"/>
        <w:left w:val="none" w:sz="0" w:space="0" w:color="auto"/>
        <w:bottom w:val="none" w:sz="0" w:space="0" w:color="auto"/>
        <w:right w:val="none" w:sz="0" w:space="0" w:color="auto"/>
      </w:divBdr>
    </w:div>
    <w:div w:id="1669206871">
      <w:marLeft w:val="0"/>
      <w:marRight w:val="0"/>
      <w:marTop w:val="0"/>
      <w:marBottom w:val="0"/>
      <w:divBdr>
        <w:top w:val="none" w:sz="0" w:space="0" w:color="auto"/>
        <w:left w:val="none" w:sz="0" w:space="0" w:color="auto"/>
        <w:bottom w:val="none" w:sz="0" w:space="0" w:color="auto"/>
        <w:right w:val="none" w:sz="0" w:space="0" w:color="auto"/>
      </w:divBdr>
      <w:divsChild>
        <w:div w:id="1669206805">
          <w:marLeft w:val="0"/>
          <w:marRight w:val="0"/>
          <w:marTop w:val="0"/>
          <w:marBottom w:val="0"/>
          <w:divBdr>
            <w:top w:val="none" w:sz="0" w:space="0" w:color="auto"/>
            <w:left w:val="none" w:sz="0" w:space="0" w:color="auto"/>
            <w:bottom w:val="none" w:sz="0" w:space="0" w:color="auto"/>
            <w:right w:val="none" w:sz="0" w:space="0" w:color="auto"/>
          </w:divBdr>
          <w:divsChild>
            <w:div w:id="1669206793">
              <w:marLeft w:val="0"/>
              <w:marRight w:val="0"/>
              <w:marTop w:val="0"/>
              <w:marBottom w:val="0"/>
              <w:divBdr>
                <w:top w:val="none" w:sz="0" w:space="0" w:color="auto"/>
                <w:left w:val="none" w:sz="0" w:space="0" w:color="auto"/>
                <w:bottom w:val="none" w:sz="0" w:space="0" w:color="auto"/>
                <w:right w:val="none" w:sz="0" w:space="0" w:color="auto"/>
              </w:divBdr>
              <w:divsChild>
                <w:div w:id="166920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06872">
      <w:marLeft w:val="0"/>
      <w:marRight w:val="0"/>
      <w:marTop w:val="0"/>
      <w:marBottom w:val="0"/>
      <w:divBdr>
        <w:top w:val="none" w:sz="0" w:space="0" w:color="auto"/>
        <w:left w:val="none" w:sz="0" w:space="0" w:color="auto"/>
        <w:bottom w:val="none" w:sz="0" w:space="0" w:color="auto"/>
        <w:right w:val="none" w:sz="0" w:space="0" w:color="auto"/>
      </w:divBdr>
    </w:div>
    <w:div w:id="1669206873">
      <w:marLeft w:val="0"/>
      <w:marRight w:val="0"/>
      <w:marTop w:val="0"/>
      <w:marBottom w:val="0"/>
      <w:divBdr>
        <w:top w:val="none" w:sz="0" w:space="0" w:color="auto"/>
        <w:left w:val="none" w:sz="0" w:space="0" w:color="auto"/>
        <w:bottom w:val="none" w:sz="0" w:space="0" w:color="auto"/>
        <w:right w:val="none" w:sz="0" w:space="0" w:color="auto"/>
      </w:divBdr>
    </w:div>
    <w:div w:id="1669206874">
      <w:marLeft w:val="0"/>
      <w:marRight w:val="0"/>
      <w:marTop w:val="0"/>
      <w:marBottom w:val="0"/>
      <w:divBdr>
        <w:top w:val="none" w:sz="0" w:space="0" w:color="auto"/>
        <w:left w:val="none" w:sz="0" w:space="0" w:color="auto"/>
        <w:bottom w:val="none" w:sz="0" w:space="0" w:color="auto"/>
        <w:right w:val="none" w:sz="0" w:space="0" w:color="auto"/>
      </w:divBdr>
    </w:div>
    <w:div w:id="1669206875">
      <w:marLeft w:val="0"/>
      <w:marRight w:val="0"/>
      <w:marTop w:val="0"/>
      <w:marBottom w:val="0"/>
      <w:divBdr>
        <w:top w:val="none" w:sz="0" w:space="0" w:color="auto"/>
        <w:left w:val="none" w:sz="0" w:space="0" w:color="auto"/>
        <w:bottom w:val="none" w:sz="0" w:space="0" w:color="auto"/>
        <w:right w:val="none" w:sz="0" w:space="0" w:color="auto"/>
      </w:divBdr>
    </w:div>
    <w:div w:id="1669206876">
      <w:marLeft w:val="0"/>
      <w:marRight w:val="0"/>
      <w:marTop w:val="0"/>
      <w:marBottom w:val="0"/>
      <w:divBdr>
        <w:top w:val="none" w:sz="0" w:space="0" w:color="auto"/>
        <w:left w:val="none" w:sz="0" w:space="0" w:color="auto"/>
        <w:bottom w:val="none" w:sz="0" w:space="0" w:color="auto"/>
        <w:right w:val="none" w:sz="0" w:space="0" w:color="auto"/>
      </w:divBdr>
    </w:div>
    <w:div w:id="1669206877">
      <w:marLeft w:val="0"/>
      <w:marRight w:val="0"/>
      <w:marTop w:val="0"/>
      <w:marBottom w:val="0"/>
      <w:divBdr>
        <w:top w:val="none" w:sz="0" w:space="0" w:color="auto"/>
        <w:left w:val="none" w:sz="0" w:space="0" w:color="auto"/>
        <w:bottom w:val="none" w:sz="0" w:space="0" w:color="auto"/>
        <w:right w:val="none" w:sz="0" w:space="0" w:color="auto"/>
      </w:divBdr>
    </w:div>
    <w:div w:id="1669206878">
      <w:marLeft w:val="0"/>
      <w:marRight w:val="0"/>
      <w:marTop w:val="0"/>
      <w:marBottom w:val="0"/>
      <w:divBdr>
        <w:top w:val="none" w:sz="0" w:space="0" w:color="auto"/>
        <w:left w:val="none" w:sz="0" w:space="0" w:color="auto"/>
        <w:bottom w:val="none" w:sz="0" w:space="0" w:color="auto"/>
        <w:right w:val="none" w:sz="0" w:space="0" w:color="auto"/>
      </w:divBdr>
      <w:divsChild>
        <w:div w:id="1669206879">
          <w:marLeft w:val="0"/>
          <w:marRight w:val="0"/>
          <w:marTop w:val="0"/>
          <w:marBottom w:val="0"/>
          <w:divBdr>
            <w:top w:val="none" w:sz="0" w:space="0" w:color="auto"/>
            <w:left w:val="none" w:sz="0" w:space="0" w:color="auto"/>
            <w:bottom w:val="none" w:sz="0" w:space="0" w:color="auto"/>
            <w:right w:val="none" w:sz="0" w:space="0" w:color="auto"/>
          </w:divBdr>
          <w:divsChild>
            <w:div w:id="1669206892">
              <w:marLeft w:val="0"/>
              <w:marRight w:val="0"/>
              <w:marTop w:val="0"/>
              <w:marBottom w:val="0"/>
              <w:divBdr>
                <w:top w:val="none" w:sz="0" w:space="0" w:color="auto"/>
                <w:left w:val="none" w:sz="0" w:space="0" w:color="auto"/>
                <w:bottom w:val="none" w:sz="0" w:space="0" w:color="auto"/>
                <w:right w:val="none" w:sz="0" w:space="0" w:color="auto"/>
              </w:divBdr>
              <w:divsChild>
                <w:div w:id="1669206777">
                  <w:marLeft w:val="0"/>
                  <w:marRight w:val="0"/>
                  <w:marTop w:val="0"/>
                  <w:marBottom w:val="0"/>
                  <w:divBdr>
                    <w:top w:val="none" w:sz="0" w:space="0" w:color="auto"/>
                    <w:left w:val="none" w:sz="0" w:space="0" w:color="auto"/>
                    <w:bottom w:val="none" w:sz="0" w:space="0" w:color="auto"/>
                    <w:right w:val="none" w:sz="0" w:space="0" w:color="auto"/>
                  </w:divBdr>
                  <w:divsChild>
                    <w:div w:id="166920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206880">
      <w:marLeft w:val="0"/>
      <w:marRight w:val="0"/>
      <w:marTop w:val="0"/>
      <w:marBottom w:val="0"/>
      <w:divBdr>
        <w:top w:val="none" w:sz="0" w:space="0" w:color="auto"/>
        <w:left w:val="none" w:sz="0" w:space="0" w:color="auto"/>
        <w:bottom w:val="none" w:sz="0" w:space="0" w:color="auto"/>
        <w:right w:val="none" w:sz="0" w:space="0" w:color="auto"/>
      </w:divBdr>
    </w:div>
    <w:div w:id="1669206882">
      <w:marLeft w:val="0"/>
      <w:marRight w:val="0"/>
      <w:marTop w:val="0"/>
      <w:marBottom w:val="0"/>
      <w:divBdr>
        <w:top w:val="none" w:sz="0" w:space="0" w:color="auto"/>
        <w:left w:val="none" w:sz="0" w:space="0" w:color="auto"/>
        <w:bottom w:val="none" w:sz="0" w:space="0" w:color="auto"/>
        <w:right w:val="none" w:sz="0" w:space="0" w:color="auto"/>
      </w:divBdr>
    </w:div>
    <w:div w:id="1669206883">
      <w:marLeft w:val="0"/>
      <w:marRight w:val="0"/>
      <w:marTop w:val="0"/>
      <w:marBottom w:val="0"/>
      <w:divBdr>
        <w:top w:val="none" w:sz="0" w:space="0" w:color="auto"/>
        <w:left w:val="none" w:sz="0" w:space="0" w:color="auto"/>
        <w:bottom w:val="none" w:sz="0" w:space="0" w:color="auto"/>
        <w:right w:val="none" w:sz="0" w:space="0" w:color="auto"/>
      </w:divBdr>
    </w:div>
    <w:div w:id="1669206884">
      <w:marLeft w:val="0"/>
      <w:marRight w:val="0"/>
      <w:marTop w:val="0"/>
      <w:marBottom w:val="0"/>
      <w:divBdr>
        <w:top w:val="none" w:sz="0" w:space="0" w:color="auto"/>
        <w:left w:val="none" w:sz="0" w:space="0" w:color="auto"/>
        <w:bottom w:val="none" w:sz="0" w:space="0" w:color="auto"/>
        <w:right w:val="none" w:sz="0" w:space="0" w:color="auto"/>
      </w:divBdr>
    </w:div>
    <w:div w:id="1669206886">
      <w:marLeft w:val="0"/>
      <w:marRight w:val="0"/>
      <w:marTop w:val="0"/>
      <w:marBottom w:val="0"/>
      <w:divBdr>
        <w:top w:val="none" w:sz="0" w:space="0" w:color="auto"/>
        <w:left w:val="none" w:sz="0" w:space="0" w:color="auto"/>
        <w:bottom w:val="none" w:sz="0" w:space="0" w:color="auto"/>
        <w:right w:val="none" w:sz="0" w:space="0" w:color="auto"/>
      </w:divBdr>
    </w:div>
    <w:div w:id="1669206887">
      <w:marLeft w:val="0"/>
      <w:marRight w:val="0"/>
      <w:marTop w:val="0"/>
      <w:marBottom w:val="0"/>
      <w:divBdr>
        <w:top w:val="none" w:sz="0" w:space="0" w:color="auto"/>
        <w:left w:val="none" w:sz="0" w:space="0" w:color="auto"/>
        <w:bottom w:val="none" w:sz="0" w:space="0" w:color="auto"/>
        <w:right w:val="none" w:sz="0" w:space="0" w:color="auto"/>
      </w:divBdr>
    </w:div>
    <w:div w:id="1669206889">
      <w:marLeft w:val="0"/>
      <w:marRight w:val="0"/>
      <w:marTop w:val="0"/>
      <w:marBottom w:val="0"/>
      <w:divBdr>
        <w:top w:val="none" w:sz="0" w:space="0" w:color="auto"/>
        <w:left w:val="none" w:sz="0" w:space="0" w:color="auto"/>
        <w:bottom w:val="none" w:sz="0" w:space="0" w:color="auto"/>
        <w:right w:val="none" w:sz="0" w:space="0" w:color="auto"/>
      </w:divBdr>
    </w:div>
    <w:div w:id="1669206891">
      <w:marLeft w:val="0"/>
      <w:marRight w:val="0"/>
      <w:marTop w:val="0"/>
      <w:marBottom w:val="0"/>
      <w:divBdr>
        <w:top w:val="none" w:sz="0" w:space="0" w:color="auto"/>
        <w:left w:val="none" w:sz="0" w:space="0" w:color="auto"/>
        <w:bottom w:val="none" w:sz="0" w:space="0" w:color="auto"/>
        <w:right w:val="none" w:sz="0" w:space="0" w:color="auto"/>
      </w:divBdr>
    </w:div>
    <w:div w:id="1669206896">
      <w:marLeft w:val="0"/>
      <w:marRight w:val="0"/>
      <w:marTop w:val="0"/>
      <w:marBottom w:val="0"/>
      <w:divBdr>
        <w:top w:val="none" w:sz="0" w:space="0" w:color="auto"/>
        <w:left w:val="none" w:sz="0" w:space="0" w:color="auto"/>
        <w:bottom w:val="none" w:sz="0" w:space="0" w:color="auto"/>
        <w:right w:val="none" w:sz="0" w:space="0" w:color="auto"/>
      </w:divBdr>
    </w:div>
    <w:div w:id="1669206897">
      <w:marLeft w:val="0"/>
      <w:marRight w:val="0"/>
      <w:marTop w:val="0"/>
      <w:marBottom w:val="0"/>
      <w:divBdr>
        <w:top w:val="none" w:sz="0" w:space="0" w:color="auto"/>
        <w:left w:val="none" w:sz="0" w:space="0" w:color="auto"/>
        <w:bottom w:val="none" w:sz="0" w:space="0" w:color="auto"/>
        <w:right w:val="none" w:sz="0" w:space="0" w:color="auto"/>
      </w:divBdr>
      <w:divsChild>
        <w:div w:id="1669206843">
          <w:marLeft w:val="0"/>
          <w:marRight w:val="0"/>
          <w:marTop w:val="0"/>
          <w:marBottom w:val="0"/>
          <w:divBdr>
            <w:top w:val="none" w:sz="0" w:space="0" w:color="auto"/>
            <w:left w:val="none" w:sz="0" w:space="0" w:color="auto"/>
            <w:bottom w:val="none" w:sz="0" w:space="0" w:color="auto"/>
            <w:right w:val="none" w:sz="0" w:space="0" w:color="auto"/>
          </w:divBdr>
          <w:divsChild>
            <w:div w:id="1669206888">
              <w:marLeft w:val="0"/>
              <w:marRight w:val="0"/>
              <w:marTop w:val="0"/>
              <w:marBottom w:val="0"/>
              <w:divBdr>
                <w:top w:val="none" w:sz="0" w:space="0" w:color="auto"/>
                <w:left w:val="none" w:sz="0" w:space="0" w:color="auto"/>
                <w:bottom w:val="none" w:sz="0" w:space="0" w:color="auto"/>
                <w:right w:val="none" w:sz="0" w:space="0" w:color="auto"/>
              </w:divBdr>
              <w:divsChild>
                <w:div w:id="166920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06899">
      <w:marLeft w:val="0"/>
      <w:marRight w:val="0"/>
      <w:marTop w:val="0"/>
      <w:marBottom w:val="0"/>
      <w:divBdr>
        <w:top w:val="none" w:sz="0" w:space="0" w:color="auto"/>
        <w:left w:val="none" w:sz="0" w:space="0" w:color="auto"/>
        <w:bottom w:val="none" w:sz="0" w:space="0" w:color="auto"/>
        <w:right w:val="none" w:sz="0" w:space="0" w:color="auto"/>
      </w:divBdr>
    </w:div>
    <w:div w:id="1669206901">
      <w:marLeft w:val="0"/>
      <w:marRight w:val="0"/>
      <w:marTop w:val="0"/>
      <w:marBottom w:val="0"/>
      <w:divBdr>
        <w:top w:val="none" w:sz="0" w:space="0" w:color="auto"/>
        <w:left w:val="none" w:sz="0" w:space="0" w:color="auto"/>
        <w:bottom w:val="none" w:sz="0" w:space="0" w:color="auto"/>
        <w:right w:val="none" w:sz="0" w:space="0" w:color="auto"/>
      </w:divBdr>
    </w:div>
    <w:div w:id="1669206903">
      <w:marLeft w:val="0"/>
      <w:marRight w:val="0"/>
      <w:marTop w:val="0"/>
      <w:marBottom w:val="0"/>
      <w:divBdr>
        <w:top w:val="none" w:sz="0" w:space="0" w:color="auto"/>
        <w:left w:val="none" w:sz="0" w:space="0" w:color="auto"/>
        <w:bottom w:val="none" w:sz="0" w:space="0" w:color="auto"/>
        <w:right w:val="none" w:sz="0" w:space="0" w:color="auto"/>
      </w:divBdr>
    </w:div>
    <w:div w:id="1669206904">
      <w:marLeft w:val="0"/>
      <w:marRight w:val="0"/>
      <w:marTop w:val="0"/>
      <w:marBottom w:val="0"/>
      <w:divBdr>
        <w:top w:val="none" w:sz="0" w:space="0" w:color="auto"/>
        <w:left w:val="none" w:sz="0" w:space="0" w:color="auto"/>
        <w:bottom w:val="none" w:sz="0" w:space="0" w:color="auto"/>
        <w:right w:val="none" w:sz="0" w:space="0" w:color="auto"/>
      </w:divBdr>
    </w:div>
    <w:div w:id="1669206907">
      <w:marLeft w:val="0"/>
      <w:marRight w:val="0"/>
      <w:marTop w:val="0"/>
      <w:marBottom w:val="0"/>
      <w:divBdr>
        <w:top w:val="none" w:sz="0" w:space="0" w:color="auto"/>
        <w:left w:val="none" w:sz="0" w:space="0" w:color="auto"/>
        <w:bottom w:val="none" w:sz="0" w:space="0" w:color="auto"/>
        <w:right w:val="none" w:sz="0" w:space="0" w:color="auto"/>
      </w:divBdr>
    </w:div>
    <w:div w:id="1669206908">
      <w:marLeft w:val="0"/>
      <w:marRight w:val="0"/>
      <w:marTop w:val="0"/>
      <w:marBottom w:val="0"/>
      <w:divBdr>
        <w:top w:val="none" w:sz="0" w:space="0" w:color="auto"/>
        <w:left w:val="none" w:sz="0" w:space="0" w:color="auto"/>
        <w:bottom w:val="none" w:sz="0" w:space="0" w:color="auto"/>
        <w:right w:val="none" w:sz="0" w:space="0" w:color="auto"/>
      </w:divBdr>
    </w:div>
    <w:div w:id="1669206909">
      <w:marLeft w:val="0"/>
      <w:marRight w:val="0"/>
      <w:marTop w:val="0"/>
      <w:marBottom w:val="0"/>
      <w:divBdr>
        <w:top w:val="none" w:sz="0" w:space="0" w:color="auto"/>
        <w:left w:val="none" w:sz="0" w:space="0" w:color="auto"/>
        <w:bottom w:val="none" w:sz="0" w:space="0" w:color="auto"/>
        <w:right w:val="none" w:sz="0" w:space="0" w:color="auto"/>
      </w:divBdr>
    </w:div>
    <w:div w:id="1669206910">
      <w:marLeft w:val="0"/>
      <w:marRight w:val="0"/>
      <w:marTop w:val="0"/>
      <w:marBottom w:val="0"/>
      <w:divBdr>
        <w:top w:val="none" w:sz="0" w:space="0" w:color="auto"/>
        <w:left w:val="none" w:sz="0" w:space="0" w:color="auto"/>
        <w:bottom w:val="none" w:sz="0" w:space="0" w:color="auto"/>
        <w:right w:val="none" w:sz="0" w:space="0" w:color="auto"/>
      </w:divBdr>
    </w:div>
    <w:div w:id="1669206911">
      <w:marLeft w:val="0"/>
      <w:marRight w:val="0"/>
      <w:marTop w:val="0"/>
      <w:marBottom w:val="0"/>
      <w:divBdr>
        <w:top w:val="none" w:sz="0" w:space="0" w:color="auto"/>
        <w:left w:val="none" w:sz="0" w:space="0" w:color="auto"/>
        <w:bottom w:val="none" w:sz="0" w:space="0" w:color="auto"/>
        <w:right w:val="none" w:sz="0" w:space="0" w:color="auto"/>
      </w:divBdr>
    </w:div>
    <w:div w:id="1669206914">
      <w:marLeft w:val="0"/>
      <w:marRight w:val="0"/>
      <w:marTop w:val="0"/>
      <w:marBottom w:val="0"/>
      <w:divBdr>
        <w:top w:val="none" w:sz="0" w:space="0" w:color="auto"/>
        <w:left w:val="none" w:sz="0" w:space="0" w:color="auto"/>
        <w:bottom w:val="none" w:sz="0" w:space="0" w:color="auto"/>
        <w:right w:val="none" w:sz="0" w:space="0" w:color="auto"/>
      </w:divBdr>
    </w:div>
    <w:div w:id="1669206915">
      <w:marLeft w:val="0"/>
      <w:marRight w:val="0"/>
      <w:marTop w:val="0"/>
      <w:marBottom w:val="0"/>
      <w:divBdr>
        <w:top w:val="none" w:sz="0" w:space="0" w:color="auto"/>
        <w:left w:val="none" w:sz="0" w:space="0" w:color="auto"/>
        <w:bottom w:val="none" w:sz="0" w:space="0" w:color="auto"/>
        <w:right w:val="none" w:sz="0" w:space="0" w:color="auto"/>
      </w:divBdr>
    </w:div>
    <w:div w:id="1669206916">
      <w:marLeft w:val="0"/>
      <w:marRight w:val="0"/>
      <w:marTop w:val="0"/>
      <w:marBottom w:val="0"/>
      <w:divBdr>
        <w:top w:val="none" w:sz="0" w:space="0" w:color="auto"/>
        <w:left w:val="none" w:sz="0" w:space="0" w:color="auto"/>
        <w:bottom w:val="none" w:sz="0" w:space="0" w:color="auto"/>
        <w:right w:val="none" w:sz="0" w:space="0" w:color="auto"/>
      </w:divBdr>
      <w:divsChild>
        <w:div w:id="1669206799">
          <w:marLeft w:val="0"/>
          <w:marRight w:val="0"/>
          <w:marTop w:val="0"/>
          <w:marBottom w:val="0"/>
          <w:divBdr>
            <w:top w:val="none" w:sz="0" w:space="0" w:color="auto"/>
            <w:left w:val="none" w:sz="0" w:space="0" w:color="auto"/>
            <w:bottom w:val="none" w:sz="0" w:space="0" w:color="auto"/>
            <w:right w:val="none" w:sz="0" w:space="0" w:color="auto"/>
          </w:divBdr>
          <w:divsChild>
            <w:div w:id="1669206816">
              <w:marLeft w:val="0"/>
              <w:marRight w:val="0"/>
              <w:marTop w:val="0"/>
              <w:marBottom w:val="0"/>
              <w:divBdr>
                <w:top w:val="none" w:sz="0" w:space="0" w:color="auto"/>
                <w:left w:val="none" w:sz="0" w:space="0" w:color="auto"/>
                <w:bottom w:val="none" w:sz="0" w:space="0" w:color="auto"/>
                <w:right w:val="none" w:sz="0" w:space="0" w:color="auto"/>
              </w:divBdr>
              <w:divsChild>
                <w:div w:id="1669206864">
                  <w:marLeft w:val="0"/>
                  <w:marRight w:val="0"/>
                  <w:marTop w:val="0"/>
                  <w:marBottom w:val="0"/>
                  <w:divBdr>
                    <w:top w:val="none" w:sz="0" w:space="0" w:color="auto"/>
                    <w:left w:val="none" w:sz="0" w:space="0" w:color="auto"/>
                    <w:bottom w:val="none" w:sz="0" w:space="0" w:color="auto"/>
                    <w:right w:val="none" w:sz="0" w:space="0" w:color="auto"/>
                  </w:divBdr>
                  <w:divsChild>
                    <w:div w:id="1669206782">
                      <w:marLeft w:val="0"/>
                      <w:marRight w:val="0"/>
                      <w:marTop w:val="0"/>
                      <w:marBottom w:val="0"/>
                      <w:divBdr>
                        <w:top w:val="none" w:sz="0" w:space="0" w:color="auto"/>
                        <w:left w:val="none" w:sz="0" w:space="0" w:color="auto"/>
                        <w:bottom w:val="single" w:sz="48" w:space="18" w:color="000077"/>
                        <w:right w:val="none" w:sz="0" w:space="0" w:color="auto"/>
                      </w:divBdr>
                    </w:div>
                  </w:divsChild>
                </w:div>
              </w:divsChild>
            </w:div>
          </w:divsChild>
        </w:div>
      </w:divsChild>
    </w:div>
    <w:div w:id="1669206917">
      <w:marLeft w:val="0"/>
      <w:marRight w:val="0"/>
      <w:marTop w:val="0"/>
      <w:marBottom w:val="0"/>
      <w:divBdr>
        <w:top w:val="none" w:sz="0" w:space="0" w:color="auto"/>
        <w:left w:val="none" w:sz="0" w:space="0" w:color="auto"/>
        <w:bottom w:val="none" w:sz="0" w:space="0" w:color="auto"/>
        <w:right w:val="none" w:sz="0" w:space="0" w:color="auto"/>
      </w:divBdr>
    </w:div>
    <w:div w:id="1669206918">
      <w:marLeft w:val="0"/>
      <w:marRight w:val="0"/>
      <w:marTop w:val="0"/>
      <w:marBottom w:val="0"/>
      <w:divBdr>
        <w:top w:val="none" w:sz="0" w:space="0" w:color="auto"/>
        <w:left w:val="none" w:sz="0" w:space="0" w:color="auto"/>
        <w:bottom w:val="none" w:sz="0" w:space="0" w:color="auto"/>
        <w:right w:val="none" w:sz="0" w:space="0" w:color="auto"/>
      </w:divBdr>
    </w:div>
    <w:div w:id="16692069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dod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Pages>
  <Words>2428</Words>
  <Characters>13841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CDO</cp:lastModifiedBy>
  <cp:revision>29</cp:revision>
  <cp:lastPrinted>2017-10-08T11:47:00Z</cp:lastPrinted>
  <dcterms:created xsi:type="dcterms:W3CDTF">2017-10-06T16:16:00Z</dcterms:created>
  <dcterms:modified xsi:type="dcterms:W3CDTF">2017-11-10T08:02:00Z</dcterms:modified>
</cp:coreProperties>
</file>